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9A" w:rsidRPr="00424A9A" w:rsidRDefault="00424A9A" w:rsidP="00424A9A">
      <w:pPr>
        <w:spacing w:after="0" w:line="240" w:lineRule="auto"/>
        <w:jc w:val="center"/>
        <w:rPr>
          <w:rFonts w:ascii="Times New Roman" w:hAnsi="Times New Roman"/>
          <w:b/>
          <w:sz w:val="24"/>
          <w:szCs w:val="24"/>
        </w:rPr>
      </w:pPr>
      <w:bookmarkStart w:id="0" w:name="_GoBack"/>
      <w:r w:rsidRPr="00424A9A">
        <w:rPr>
          <w:rFonts w:ascii="Times New Roman" w:hAnsi="Times New Roman"/>
          <w:b/>
          <w:sz w:val="24"/>
          <w:szCs w:val="24"/>
        </w:rPr>
        <w:t>Техническое задание</w:t>
      </w:r>
    </w:p>
    <w:p w:rsidR="00424A9A" w:rsidRPr="00424A9A" w:rsidRDefault="00424A9A" w:rsidP="00424A9A">
      <w:pPr>
        <w:spacing w:after="0" w:line="240" w:lineRule="auto"/>
        <w:jc w:val="center"/>
        <w:rPr>
          <w:rFonts w:ascii="Times New Roman" w:hAnsi="Times New Roman"/>
          <w:sz w:val="24"/>
          <w:szCs w:val="24"/>
        </w:rPr>
      </w:pPr>
      <w:r w:rsidRPr="00424A9A">
        <w:rPr>
          <w:rFonts w:ascii="Times New Roman" w:hAnsi="Times New Roman"/>
          <w:sz w:val="24"/>
          <w:szCs w:val="24"/>
        </w:rPr>
        <w:t>на выполнение работ  по ремонту системы видеонаблюдения на территории автотранспортного подразделения УФПС Свердловской области,  по адресу:</w:t>
      </w:r>
    </w:p>
    <w:p w:rsidR="00424A9A" w:rsidRPr="00424A9A" w:rsidRDefault="00424A9A" w:rsidP="00424A9A">
      <w:pPr>
        <w:spacing w:after="0" w:line="240" w:lineRule="auto"/>
        <w:jc w:val="center"/>
        <w:rPr>
          <w:rFonts w:ascii="Times New Roman" w:hAnsi="Times New Roman"/>
          <w:sz w:val="24"/>
          <w:szCs w:val="24"/>
        </w:rPr>
      </w:pPr>
      <w:r w:rsidRPr="00424A9A">
        <w:rPr>
          <w:rFonts w:ascii="Times New Roman" w:hAnsi="Times New Roman"/>
          <w:sz w:val="24"/>
          <w:szCs w:val="24"/>
        </w:rPr>
        <w:t xml:space="preserve"> г. Екатеринбург, пр. Космонавтов, 89 а.</w:t>
      </w:r>
    </w:p>
    <w:p w:rsidR="00424A9A" w:rsidRPr="00424A9A" w:rsidRDefault="00424A9A" w:rsidP="00424A9A">
      <w:pPr>
        <w:spacing w:after="0" w:line="240" w:lineRule="auto"/>
        <w:jc w:val="center"/>
        <w:rPr>
          <w:rFonts w:ascii="Times New Roman" w:hAnsi="Times New Roman"/>
          <w:sz w:val="24"/>
          <w:szCs w:val="24"/>
        </w:rPr>
      </w:pPr>
    </w:p>
    <w:p w:rsidR="00424A9A" w:rsidRPr="00424A9A" w:rsidRDefault="00424A9A" w:rsidP="00424A9A">
      <w:pPr>
        <w:numPr>
          <w:ilvl w:val="0"/>
          <w:numId w:val="24"/>
        </w:numPr>
        <w:autoSpaceDE w:val="0"/>
        <w:autoSpaceDN w:val="0"/>
        <w:spacing w:after="0" w:line="240" w:lineRule="auto"/>
        <w:contextualSpacing/>
        <w:jc w:val="center"/>
        <w:rPr>
          <w:rFonts w:ascii="Times New Roman" w:hAnsi="Times New Roman"/>
          <w:b/>
          <w:sz w:val="24"/>
          <w:szCs w:val="24"/>
        </w:rPr>
      </w:pPr>
      <w:r w:rsidRPr="00424A9A">
        <w:rPr>
          <w:rFonts w:ascii="Times New Roman" w:hAnsi="Times New Roman"/>
          <w:b/>
          <w:sz w:val="24"/>
          <w:szCs w:val="24"/>
        </w:rPr>
        <w:t>ПЕРЕЧЕНЬ ПРИНЯТЫХ СОКРАЩЕНИЙ</w:t>
      </w:r>
    </w:p>
    <w:p w:rsidR="00424A9A" w:rsidRPr="00424A9A" w:rsidRDefault="00424A9A" w:rsidP="00424A9A">
      <w:pPr>
        <w:autoSpaceDE w:val="0"/>
        <w:autoSpaceDN w:val="0"/>
        <w:spacing w:after="0" w:line="240" w:lineRule="auto"/>
        <w:ind w:left="927"/>
        <w:contextualSpacing/>
        <w:jc w:val="both"/>
        <w:rPr>
          <w:rFonts w:ascii="Times New Roman" w:hAnsi="Times New Roman"/>
          <w:b/>
          <w:sz w:val="24"/>
          <w:szCs w:val="24"/>
          <w:u w:val="singl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201"/>
      </w:tblGrid>
      <w:tr w:rsidR="00424A9A" w:rsidRPr="00424A9A" w:rsidTr="00843664">
        <w:trPr>
          <w:trHeight w:val="708"/>
          <w:tblHeader/>
        </w:trPr>
        <w:tc>
          <w:tcPr>
            <w:tcW w:w="2263" w:type="dxa"/>
            <w:shd w:val="clear" w:color="auto" w:fill="auto"/>
          </w:tcPr>
          <w:p w:rsidR="00424A9A" w:rsidRPr="00424A9A" w:rsidRDefault="00424A9A" w:rsidP="00424A9A">
            <w:pPr>
              <w:tabs>
                <w:tab w:val="left" w:pos="1701"/>
              </w:tabs>
              <w:spacing w:after="0" w:line="240" w:lineRule="auto"/>
              <w:jc w:val="center"/>
              <w:rPr>
                <w:rFonts w:ascii="Times New Roman" w:hAnsi="Times New Roman"/>
                <w:b/>
                <w:sz w:val="24"/>
                <w:szCs w:val="24"/>
              </w:rPr>
            </w:pPr>
            <w:r w:rsidRPr="00424A9A">
              <w:rPr>
                <w:rFonts w:ascii="Times New Roman" w:hAnsi="Times New Roman"/>
                <w:b/>
                <w:sz w:val="24"/>
                <w:szCs w:val="24"/>
              </w:rPr>
              <w:t>Термины и сокращения</w:t>
            </w:r>
          </w:p>
        </w:tc>
        <w:tc>
          <w:tcPr>
            <w:tcW w:w="7201" w:type="dxa"/>
            <w:shd w:val="clear" w:color="auto" w:fill="auto"/>
          </w:tcPr>
          <w:p w:rsidR="00424A9A" w:rsidRPr="00424A9A" w:rsidRDefault="00424A9A" w:rsidP="00424A9A">
            <w:pPr>
              <w:tabs>
                <w:tab w:val="left" w:pos="1701"/>
              </w:tabs>
              <w:spacing w:after="0" w:line="240" w:lineRule="auto"/>
              <w:jc w:val="center"/>
              <w:rPr>
                <w:rFonts w:ascii="Times New Roman" w:hAnsi="Times New Roman"/>
                <w:b/>
                <w:sz w:val="24"/>
                <w:szCs w:val="24"/>
              </w:rPr>
            </w:pPr>
            <w:r w:rsidRPr="00424A9A">
              <w:rPr>
                <w:rFonts w:ascii="Times New Roman" w:hAnsi="Times New Roman"/>
                <w:b/>
                <w:sz w:val="24"/>
                <w:szCs w:val="24"/>
              </w:rPr>
              <w:t>Описание</w:t>
            </w:r>
          </w:p>
        </w:tc>
      </w:tr>
      <w:tr w:rsidR="00424A9A" w:rsidRPr="00424A9A" w:rsidTr="00843664">
        <w:trPr>
          <w:trHeight w:val="708"/>
          <w:tblHeader/>
        </w:trPr>
        <w:tc>
          <w:tcPr>
            <w:tcW w:w="2263" w:type="dxa"/>
            <w:shd w:val="clear" w:color="auto" w:fill="auto"/>
            <w:vAlign w:val="center"/>
          </w:tcPr>
          <w:p w:rsidR="00424A9A" w:rsidRPr="00424A9A" w:rsidRDefault="00424A9A" w:rsidP="00424A9A">
            <w:pPr>
              <w:tabs>
                <w:tab w:val="left" w:pos="1701"/>
              </w:tabs>
              <w:spacing w:after="0" w:line="240" w:lineRule="auto"/>
              <w:jc w:val="center"/>
              <w:rPr>
                <w:rFonts w:ascii="Times New Roman" w:hAnsi="Times New Roman"/>
                <w:sz w:val="24"/>
                <w:szCs w:val="24"/>
              </w:rPr>
            </w:pPr>
            <w:r w:rsidRPr="00424A9A">
              <w:rPr>
                <w:rFonts w:ascii="Times New Roman" w:hAnsi="Times New Roman"/>
                <w:sz w:val="24"/>
                <w:szCs w:val="24"/>
              </w:rPr>
              <w:t xml:space="preserve">Заказчик, </w:t>
            </w:r>
          </w:p>
        </w:tc>
        <w:tc>
          <w:tcPr>
            <w:tcW w:w="7201" w:type="dxa"/>
            <w:shd w:val="clear" w:color="auto" w:fill="auto"/>
          </w:tcPr>
          <w:p w:rsidR="00424A9A" w:rsidRPr="00424A9A" w:rsidRDefault="00424A9A" w:rsidP="00424A9A">
            <w:pPr>
              <w:tabs>
                <w:tab w:val="left" w:pos="1701"/>
              </w:tabs>
              <w:spacing w:after="0" w:line="240" w:lineRule="auto"/>
              <w:jc w:val="both"/>
              <w:rPr>
                <w:rFonts w:ascii="Times New Roman" w:hAnsi="Times New Roman"/>
                <w:sz w:val="24"/>
                <w:szCs w:val="24"/>
              </w:rPr>
            </w:pPr>
            <w:r w:rsidRPr="00424A9A">
              <w:rPr>
                <w:rFonts w:ascii="Times New Roman" w:hAnsi="Times New Roman"/>
                <w:sz w:val="24"/>
                <w:szCs w:val="24"/>
              </w:rPr>
              <w:t>АО «Почта России»</w:t>
            </w:r>
          </w:p>
          <w:p w:rsidR="00424A9A" w:rsidRPr="00424A9A" w:rsidRDefault="00424A9A" w:rsidP="00424A9A">
            <w:pPr>
              <w:tabs>
                <w:tab w:val="left" w:pos="1701"/>
              </w:tabs>
              <w:spacing w:after="0" w:line="240" w:lineRule="auto"/>
              <w:jc w:val="both"/>
              <w:rPr>
                <w:rFonts w:ascii="Times New Roman" w:hAnsi="Times New Roman"/>
                <w:sz w:val="24"/>
                <w:szCs w:val="24"/>
              </w:rPr>
            </w:pPr>
          </w:p>
        </w:tc>
      </w:tr>
      <w:tr w:rsidR="00424A9A" w:rsidRPr="00424A9A" w:rsidTr="00843664">
        <w:trPr>
          <w:trHeight w:val="708"/>
          <w:tblHeader/>
        </w:trPr>
        <w:tc>
          <w:tcPr>
            <w:tcW w:w="2263" w:type="dxa"/>
            <w:shd w:val="clear" w:color="auto" w:fill="auto"/>
            <w:vAlign w:val="center"/>
          </w:tcPr>
          <w:p w:rsidR="00424A9A" w:rsidRPr="00424A9A" w:rsidRDefault="00424A9A" w:rsidP="00424A9A">
            <w:pPr>
              <w:tabs>
                <w:tab w:val="left" w:pos="1701"/>
              </w:tabs>
              <w:spacing w:after="0" w:line="240" w:lineRule="auto"/>
              <w:jc w:val="center"/>
              <w:rPr>
                <w:rFonts w:ascii="Times New Roman" w:hAnsi="Times New Roman"/>
                <w:sz w:val="24"/>
                <w:szCs w:val="24"/>
              </w:rPr>
            </w:pPr>
            <w:r w:rsidRPr="00424A9A">
              <w:rPr>
                <w:rFonts w:ascii="Times New Roman" w:hAnsi="Times New Roman"/>
                <w:sz w:val="24"/>
                <w:szCs w:val="24"/>
              </w:rPr>
              <w:t>УФПС</w:t>
            </w:r>
          </w:p>
        </w:tc>
        <w:tc>
          <w:tcPr>
            <w:tcW w:w="7201" w:type="dxa"/>
            <w:shd w:val="clear" w:color="auto" w:fill="auto"/>
          </w:tcPr>
          <w:p w:rsidR="00424A9A" w:rsidRPr="00424A9A" w:rsidRDefault="00424A9A" w:rsidP="00424A9A">
            <w:pPr>
              <w:tabs>
                <w:tab w:val="left" w:pos="1701"/>
              </w:tabs>
              <w:spacing w:after="0" w:line="240" w:lineRule="auto"/>
              <w:jc w:val="both"/>
              <w:rPr>
                <w:rFonts w:ascii="Times New Roman" w:hAnsi="Times New Roman"/>
                <w:sz w:val="24"/>
                <w:szCs w:val="24"/>
              </w:rPr>
            </w:pPr>
            <w:r w:rsidRPr="00424A9A">
              <w:rPr>
                <w:rFonts w:ascii="Times New Roman" w:hAnsi="Times New Roman"/>
                <w:sz w:val="24"/>
                <w:szCs w:val="24"/>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424A9A" w:rsidRPr="00424A9A" w:rsidTr="00843664">
        <w:trPr>
          <w:trHeight w:val="708"/>
          <w:tblHeader/>
        </w:trPr>
        <w:tc>
          <w:tcPr>
            <w:tcW w:w="2263" w:type="dxa"/>
            <w:shd w:val="clear" w:color="auto" w:fill="auto"/>
            <w:vAlign w:val="center"/>
          </w:tcPr>
          <w:p w:rsidR="00424A9A" w:rsidRPr="00424A9A" w:rsidRDefault="00424A9A" w:rsidP="00424A9A">
            <w:pPr>
              <w:tabs>
                <w:tab w:val="left" w:pos="1701"/>
              </w:tabs>
              <w:spacing w:after="0" w:line="240" w:lineRule="auto"/>
              <w:jc w:val="center"/>
              <w:rPr>
                <w:rFonts w:ascii="Times New Roman" w:hAnsi="Times New Roman"/>
                <w:sz w:val="24"/>
                <w:szCs w:val="24"/>
              </w:rPr>
            </w:pPr>
            <w:r w:rsidRPr="00424A9A">
              <w:rPr>
                <w:rFonts w:ascii="Times New Roman" w:hAnsi="Times New Roman"/>
                <w:color w:val="000000"/>
                <w:sz w:val="24"/>
                <w:szCs w:val="24"/>
              </w:rPr>
              <w:t>Подрядчик</w:t>
            </w:r>
          </w:p>
        </w:tc>
        <w:tc>
          <w:tcPr>
            <w:tcW w:w="7201" w:type="dxa"/>
            <w:shd w:val="clear" w:color="auto" w:fill="auto"/>
          </w:tcPr>
          <w:p w:rsidR="00424A9A" w:rsidRPr="00424A9A" w:rsidRDefault="00424A9A" w:rsidP="00424A9A">
            <w:pPr>
              <w:tabs>
                <w:tab w:val="left" w:pos="1701"/>
              </w:tabs>
              <w:spacing w:after="0" w:line="240" w:lineRule="auto"/>
              <w:jc w:val="both"/>
              <w:rPr>
                <w:rFonts w:ascii="Times New Roman" w:hAnsi="Times New Roman"/>
                <w:sz w:val="24"/>
                <w:szCs w:val="24"/>
              </w:rPr>
            </w:pPr>
            <w:r w:rsidRPr="00424A9A">
              <w:rPr>
                <w:rFonts w:ascii="Times New Roman" w:hAnsi="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выполняет работы в соответствии с заключенным договором.</w:t>
            </w:r>
          </w:p>
        </w:tc>
      </w:tr>
      <w:tr w:rsidR="00424A9A" w:rsidRPr="00424A9A" w:rsidTr="00843664">
        <w:trPr>
          <w:tblHeader/>
        </w:trPr>
        <w:tc>
          <w:tcPr>
            <w:tcW w:w="2263" w:type="dxa"/>
            <w:shd w:val="clear" w:color="auto" w:fill="auto"/>
          </w:tcPr>
          <w:p w:rsidR="00424A9A" w:rsidRPr="00424A9A" w:rsidRDefault="00424A9A" w:rsidP="00424A9A">
            <w:pPr>
              <w:tabs>
                <w:tab w:val="left" w:pos="1701"/>
              </w:tabs>
              <w:spacing w:after="0" w:line="240" w:lineRule="auto"/>
              <w:jc w:val="center"/>
              <w:rPr>
                <w:rFonts w:ascii="Times New Roman" w:hAnsi="Times New Roman"/>
                <w:sz w:val="24"/>
                <w:szCs w:val="24"/>
              </w:rPr>
            </w:pPr>
            <w:r w:rsidRPr="00424A9A">
              <w:rPr>
                <w:rFonts w:ascii="Times New Roman" w:hAnsi="Times New Roman"/>
                <w:sz w:val="24"/>
                <w:szCs w:val="24"/>
              </w:rPr>
              <w:t>СОТ</w:t>
            </w:r>
          </w:p>
        </w:tc>
        <w:tc>
          <w:tcPr>
            <w:tcW w:w="7201" w:type="dxa"/>
            <w:shd w:val="clear" w:color="auto" w:fill="auto"/>
          </w:tcPr>
          <w:p w:rsidR="00424A9A" w:rsidRPr="00424A9A" w:rsidRDefault="00424A9A" w:rsidP="00424A9A">
            <w:pPr>
              <w:tabs>
                <w:tab w:val="left" w:pos="1701"/>
              </w:tabs>
              <w:spacing w:after="0" w:line="240" w:lineRule="auto"/>
              <w:jc w:val="both"/>
              <w:rPr>
                <w:rFonts w:ascii="Times New Roman" w:hAnsi="Times New Roman"/>
                <w:sz w:val="24"/>
                <w:szCs w:val="24"/>
              </w:rPr>
            </w:pPr>
            <w:r w:rsidRPr="00424A9A">
              <w:rPr>
                <w:rFonts w:ascii="Times New Roman" w:hAnsi="Times New Roman"/>
                <w:sz w:val="24"/>
                <w:szCs w:val="24"/>
                <w:lang w:val="en-US"/>
              </w:rPr>
              <w:t>C</w:t>
            </w:r>
            <w:r w:rsidRPr="00424A9A">
              <w:rPr>
                <w:rFonts w:ascii="Times New Roman" w:hAnsi="Times New Roman"/>
                <w:sz w:val="24"/>
                <w:szCs w:val="24"/>
              </w:rPr>
              <w:t xml:space="preserve">истема охранного телевиденья </w:t>
            </w:r>
          </w:p>
        </w:tc>
      </w:tr>
      <w:tr w:rsidR="00424A9A" w:rsidRPr="00424A9A" w:rsidTr="00843664">
        <w:trPr>
          <w:tblHeader/>
        </w:trPr>
        <w:tc>
          <w:tcPr>
            <w:tcW w:w="2263" w:type="dxa"/>
            <w:shd w:val="clear" w:color="auto" w:fill="auto"/>
            <w:vAlign w:val="center"/>
          </w:tcPr>
          <w:p w:rsidR="00424A9A" w:rsidRPr="00424A9A" w:rsidRDefault="00424A9A" w:rsidP="00424A9A">
            <w:pPr>
              <w:tabs>
                <w:tab w:val="left" w:pos="1701"/>
              </w:tabs>
              <w:spacing w:after="0" w:line="240" w:lineRule="auto"/>
              <w:jc w:val="center"/>
              <w:rPr>
                <w:rFonts w:ascii="Times New Roman" w:hAnsi="Times New Roman"/>
                <w:sz w:val="24"/>
                <w:szCs w:val="24"/>
              </w:rPr>
            </w:pPr>
            <w:r w:rsidRPr="00424A9A">
              <w:rPr>
                <w:rFonts w:ascii="Times New Roman" w:eastAsia="Arial Unicode MS" w:hAnsi="Times New Roman"/>
                <w:color w:val="000000"/>
                <w:sz w:val="24"/>
                <w:szCs w:val="24"/>
              </w:rPr>
              <w:t>КС-2</w:t>
            </w:r>
          </w:p>
        </w:tc>
        <w:tc>
          <w:tcPr>
            <w:tcW w:w="7201" w:type="dxa"/>
            <w:shd w:val="clear" w:color="auto" w:fill="auto"/>
            <w:vAlign w:val="center"/>
          </w:tcPr>
          <w:p w:rsidR="00424A9A" w:rsidRPr="00424A9A" w:rsidRDefault="00424A9A" w:rsidP="00424A9A">
            <w:pPr>
              <w:tabs>
                <w:tab w:val="left" w:pos="1701"/>
              </w:tabs>
              <w:spacing w:after="0" w:line="240" w:lineRule="auto"/>
              <w:jc w:val="both"/>
              <w:rPr>
                <w:rFonts w:ascii="Times New Roman" w:hAnsi="Times New Roman"/>
                <w:sz w:val="24"/>
                <w:szCs w:val="24"/>
              </w:rPr>
            </w:pPr>
            <w:r w:rsidRPr="00424A9A">
              <w:rPr>
                <w:rFonts w:ascii="Times New Roman" w:eastAsia="Arial Unicode MS" w:hAnsi="Times New Roman"/>
                <w:color w:val="000000"/>
                <w:sz w:val="24"/>
                <w:szCs w:val="24"/>
              </w:rPr>
              <w:t xml:space="preserve">Унифицированная форма </w:t>
            </w:r>
            <w:r w:rsidRPr="00424A9A">
              <w:rPr>
                <w:rFonts w:ascii="Times New Roman" w:hAnsi="Times New Roman"/>
                <w:sz w:val="24"/>
                <w:szCs w:val="24"/>
              </w:rPr>
              <w:t xml:space="preserve">первичной учетной документации </w:t>
            </w:r>
            <w:r w:rsidRPr="00424A9A">
              <w:rPr>
                <w:rFonts w:ascii="Times New Roman" w:eastAsia="Arial Unicode MS" w:hAnsi="Times New Roman"/>
                <w:color w:val="000000"/>
                <w:sz w:val="24"/>
                <w:szCs w:val="24"/>
              </w:rPr>
              <w:t xml:space="preserve">– Акт о приемке </w:t>
            </w:r>
            <w:r w:rsidRPr="00424A9A">
              <w:rPr>
                <w:rFonts w:ascii="Times New Roman" w:hAnsi="Times New Roman"/>
                <w:sz w:val="24"/>
                <w:szCs w:val="24"/>
              </w:rPr>
              <w:t>выполненных работ</w:t>
            </w:r>
          </w:p>
        </w:tc>
      </w:tr>
      <w:tr w:rsidR="00424A9A" w:rsidRPr="00424A9A" w:rsidTr="00843664">
        <w:trPr>
          <w:tblHeader/>
        </w:trPr>
        <w:tc>
          <w:tcPr>
            <w:tcW w:w="2263" w:type="dxa"/>
            <w:shd w:val="clear" w:color="auto" w:fill="auto"/>
            <w:vAlign w:val="center"/>
          </w:tcPr>
          <w:p w:rsidR="00424A9A" w:rsidRPr="00424A9A" w:rsidRDefault="00424A9A" w:rsidP="00424A9A">
            <w:pPr>
              <w:tabs>
                <w:tab w:val="left" w:pos="1701"/>
              </w:tabs>
              <w:spacing w:after="0" w:line="240" w:lineRule="auto"/>
              <w:jc w:val="center"/>
              <w:rPr>
                <w:rFonts w:ascii="Times New Roman" w:hAnsi="Times New Roman"/>
                <w:sz w:val="24"/>
                <w:szCs w:val="24"/>
              </w:rPr>
            </w:pPr>
            <w:r w:rsidRPr="00424A9A">
              <w:rPr>
                <w:rFonts w:ascii="Times New Roman" w:eastAsia="Arial Unicode MS" w:hAnsi="Times New Roman"/>
                <w:color w:val="000000"/>
                <w:sz w:val="24"/>
                <w:szCs w:val="24"/>
              </w:rPr>
              <w:t>КС-3</w:t>
            </w:r>
          </w:p>
        </w:tc>
        <w:tc>
          <w:tcPr>
            <w:tcW w:w="7201" w:type="dxa"/>
            <w:shd w:val="clear" w:color="auto" w:fill="auto"/>
            <w:vAlign w:val="center"/>
          </w:tcPr>
          <w:p w:rsidR="00424A9A" w:rsidRPr="00424A9A" w:rsidRDefault="00424A9A" w:rsidP="00424A9A">
            <w:pPr>
              <w:tabs>
                <w:tab w:val="left" w:pos="1701"/>
              </w:tabs>
              <w:spacing w:after="0" w:line="240" w:lineRule="auto"/>
              <w:jc w:val="both"/>
              <w:rPr>
                <w:rFonts w:ascii="Times New Roman" w:hAnsi="Times New Roman"/>
                <w:sz w:val="24"/>
                <w:szCs w:val="24"/>
              </w:rPr>
            </w:pPr>
            <w:r w:rsidRPr="00424A9A">
              <w:rPr>
                <w:rFonts w:ascii="Times New Roman" w:eastAsia="Arial Unicode MS" w:hAnsi="Times New Roman"/>
                <w:color w:val="000000"/>
                <w:sz w:val="24"/>
                <w:szCs w:val="24"/>
              </w:rPr>
              <w:t xml:space="preserve">Унифицированная форма </w:t>
            </w:r>
            <w:r w:rsidRPr="00424A9A">
              <w:rPr>
                <w:rFonts w:ascii="Times New Roman" w:hAnsi="Times New Roman"/>
                <w:sz w:val="24"/>
                <w:szCs w:val="24"/>
              </w:rPr>
              <w:t xml:space="preserve">первичной учетной документации </w:t>
            </w:r>
            <w:r w:rsidRPr="00424A9A">
              <w:rPr>
                <w:rFonts w:ascii="Times New Roman" w:eastAsia="Arial Unicode MS" w:hAnsi="Times New Roman"/>
                <w:color w:val="000000"/>
                <w:sz w:val="24"/>
                <w:szCs w:val="24"/>
              </w:rPr>
              <w:t>– Справка о стоимости работ и затрат</w:t>
            </w:r>
          </w:p>
        </w:tc>
      </w:tr>
    </w:tbl>
    <w:p w:rsidR="00424A9A" w:rsidRPr="00424A9A" w:rsidRDefault="00424A9A" w:rsidP="00424A9A">
      <w:pPr>
        <w:spacing w:after="0" w:line="240" w:lineRule="auto"/>
        <w:jc w:val="center"/>
        <w:rPr>
          <w:rFonts w:ascii="Times New Roman" w:hAnsi="Times New Roman"/>
          <w:b/>
          <w:sz w:val="24"/>
          <w:szCs w:val="24"/>
        </w:rPr>
      </w:pPr>
    </w:p>
    <w:p w:rsidR="00424A9A" w:rsidRPr="00424A9A" w:rsidRDefault="00424A9A" w:rsidP="00424A9A">
      <w:pPr>
        <w:spacing w:after="0" w:line="240" w:lineRule="auto"/>
        <w:jc w:val="center"/>
        <w:rPr>
          <w:rFonts w:ascii="Times New Roman" w:hAnsi="Times New Roman"/>
          <w:b/>
          <w:sz w:val="24"/>
          <w:szCs w:val="24"/>
        </w:rPr>
      </w:pPr>
      <w:r w:rsidRPr="00424A9A">
        <w:rPr>
          <w:rFonts w:ascii="Times New Roman" w:hAnsi="Times New Roman"/>
          <w:b/>
          <w:sz w:val="24"/>
          <w:szCs w:val="24"/>
        </w:rPr>
        <w:t>2. НАИМЕНОВАНИЕ РАБОТ</w:t>
      </w:r>
    </w:p>
    <w:p w:rsidR="00424A9A" w:rsidRPr="00424A9A" w:rsidRDefault="00424A9A" w:rsidP="00424A9A">
      <w:pPr>
        <w:spacing w:after="0" w:line="240" w:lineRule="auto"/>
        <w:jc w:val="center"/>
        <w:rPr>
          <w:rFonts w:ascii="Times New Roman" w:hAnsi="Times New Roman"/>
          <w:b/>
          <w:sz w:val="24"/>
          <w:szCs w:val="24"/>
        </w:rPr>
      </w:pPr>
    </w:p>
    <w:p w:rsidR="00424A9A" w:rsidRPr="00424A9A" w:rsidRDefault="00424A9A" w:rsidP="00424A9A">
      <w:pPr>
        <w:tabs>
          <w:tab w:val="left" w:pos="142"/>
        </w:tabs>
        <w:spacing w:after="0" w:line="240" w:lineRule="auto"/>
        <w:ind w:firstLine="851"/>
        <w:jc w:val="both"/>
        <w:rPr>
          <w:rFonts w:ascii="Times New Roman" w:hAnsi="Times New Roman"/>
          <w:sz w:val="24"/>
          <w:szCs w:val="24"/>
        </w:rPr>
      </w:pPr>
      <w:r w:rsidRPr="00424A9A">
        <w:rPr>
          <w:rFonts w:ascii="Times New Roman" w:hAnsi="Times New Roman"/>
          <w:sz w:val="24"/>
          <w:szCs w:val="24"/>
        </w:rPr>
        <w:t>2.1. Выполнение работ  по ремонту системы видеонаблюдения на территории автотранспортного подразделения УФПС Свердловской области,  по адресу: г. Екатеринбург, пр. Космонавтов, 89 а.</w:t>
      </w:r>
    </w:p>
    <w:p w:rsidR="00424A9A" w:rsidRPr="00424A9A" w:rsidRDefault="00424A9A" w:rsidP="00424A9A">
      <w:pPr>
        <w:kinsoku w:val="0"/>
        <w:overflowPunct w:val="0"/>
        <w:spacing w:after="0" w:line="240" w:lineRule="auto"/>
        <w:ind w:firstLine="708"/>
        <w:jc w:val="both"/>
        <w:rPr>
          <w:rFonts w:ascii="Times New Roman" w:hAnsi="Times New Roman"/>
          <w:color w:val="000000" w:themeColor="text1"/>
          <w:sz w:val="24"/>
          <w:szCs w:val="24"/>
        </w:rPr>
      </w:pPr>
    </w:p>
    <w:p w:rsidR="00424A9A" w:rsidRPr="00424A9A" w:rsidRDefault="00424A9A" w:rsidP="00424A9A">
      <w:pPr>
        <w:spacing w:after="0" w:line="240" w:lineRule="auto"/>
        <w:jc w:val="center"/>
        <w:rPr>
          <w:rFonts w:ascii="Times New Roman" w:hAnsi="Times New Roman"/>
          <w:b/>
          <w:sz w:val="24"/>
          <w:szCs w:val="24"/>
        </w:rPr>
      </w:pPr>
      <w:r w:rsidRPr="00424A9A">
        <w:rPr>
          <w:rFonts w:ascii="Times New Roman" w:hAnsi="Times New Roman"/>
          <w:b/>
          <w:sz w:val="24"/>
          <w:szCs w:val="24"/>
        </w:rPr>
        <w:t>3. ОПИСАНИЕ РАБОТ, ЦЕЛЬ И ЗАДАЧИ</w:t>
      </w:r>
    </w:p>
    <w:p w:rsidR="00424A9A" w:rsidRPr="00424A9A" w:rsidRDefault="00424A9A" w:rsidP="00424A9A">
      <w:pPr>
        <w:spacing w:after="0" w:line="240" w:lineRule="auto"/>
        <w:jc w:val="center"/>
        <w:rPr>
          <w:rFonts w:ascii="Times New Roman" w:hAnsi="Times New Roman"/>
          <w:b/>
          <w:sz w:val="24"/>
          <w:szCs w:val="24"/>
        </w:rPr>
      </w:pPr>
    </w:p>
    <w:p w:rsidR="00424A9A" w:rsidRPr="00424A9A" w:rsidRDefault="00424A9A" w:rsidP="00424A9A">
      <w:pPr>
        <w:kinsoku w:val="0"/>
        <w:overflowPunct w:val="0"/>
        <w:spacing w:after="0" w:line="240" w:lineRule="auto"/>
        <w:ind w:firstLine="708"/>
        <w:jc w:val="both"/>
        <w:rPr>
          <w:rFonts w:ascii="Times New Roman" w:hAnsi="Times New Roman"/>
          <w:sz w:val="24"/>
          <w:szCs w:val="24"/>
        </w:rPr>
      </w:pPr>
      <w:r w:rsidRPr="00424A9A">
        <w:rPr>
          <w:rFonts w:ascii="Times New Roman" w:hAnsi="Times New Roman"/>
          <w:sz w:val="24"/>
          <w:szCs w:val="24"/>
        </w:rPr>
        <w:t>3.1. Выполнение ремонта СОТ проводится на основании Постановления Правительства Российской Федерации от 08.06.2023 № 944 «</w:t>
      </w:r>
      <w:r w:rsidRPr="00424A9A">
        <w:rPr>
          <w:rFonts w:ascii="Times New Roman" w:hAnsi="Times New Roman"/>
          <w:bCs/>
          <w:sz w:val="24"/>
          <w:szCs w:val="24"/>
        </w:rPr>
        <w:t xml:space="preserve">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w:t>
      </w:r>
      <w:r w:rsidRPr="00424A9A">
        <w:rPr>
          <w:rFonts w:ascii="Times New Roman" w:hAnsi="Times New Roman"/>
          <w:bCs/>
          <w:sz w:val="24"/>
          <w:szCs w:val="24"/>
        </w:rPr>
        <w:lastRenderedPageBreak/>
        <w:t xml:space="preserve">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w:t>
      </w:r>
      <w:r w:rsidRPr="00424A9A">
        <w:rPr>
          <w:rFonts w:ascii="Times New Roman" w:hAnsi="Times New Roman"/>
          <w:sz w:val="24"/>
          <w:szCs w:val="24"/>
        </w:rPr>
        <w:t>деятельности организаций»</w:t>
      </w:r>
    </w:p>
    <w:p w:rsidR="00424A9A" w:rsidRPr="00424A9A" w:rsidRDefault="00424A9A" w:rsidP="00424A9A">
      <w:pPr>
        <w:kinsoku w:val="0"/>
        <w:overflowPunct w:val="0"/>
        <w:spacing w:after="0" w:line="240" w:lineRule="auto"/>
        <w:ind w:firstLine="708"/>
        <w:jc w:val="both"/>
        <w:rPr>
          <w:rFonts w:ascii="Times New Roman" w:hAnsi="Times New Roman"/>
          <w:sz w:val="24"/>
          <w:szCs w:val="24"/>
        </w:rPr>
      </w:pPr>
      <w:r w:rsidRPr="00424A9A">
        <w:rPr>
          <w:rFonts w:ascii="Times New Roman" w:hAnsi="Times New Roman"/>
          <w:sz w:val="24"/>
          <w:szCs w:val="24"/>
        </w:rPr>
        <w:t xml:space="preserve">3.2. Ремонт СОТ на объекте УФПС Свердловской области производиться с целью </w:t>
      </w:r>
      <w:r w:rsidRPr="00424A9A">
        <w:rPr>
          <w:rFonts w:ascii="Times New Roman" w:hAnsi="Times New Roman"/>
          <w:iCs/>
          <w:sz w:val="24"/>
          <w:szCs w:val="24"/>
        </w:rPr>
        <w:t>обеспечения его безопасности и антитеррористической защищенности,</w:t>
      </w:r>
      <w:r w:rsidRPr="00424A9A">
        <w:rPr>
          <w:rFonts w:ascii="Times New Roman" w:hAnsi="Times New Roman"/>
          <w:i/>
          <w:iCs/>
          <w:sz w:val="24"/>
          <w:szCs w:val="24"/>
        </w:rPr>
        <w:t xml:space="preserve"> </w:t>
      </w:r>
      <w:r w:rsidRPr="00424A9A">
        <w:rPr>
          <w:rFonts w:ascii="Times New Roman" w:hAnsi="Times New Roman"/>
          <w:sz w:val="24"/>
          <w:szCs w:val="24"/>
        </w:rPr>
        <w:t>защиты людей и имущества от криминальных угроз, профилактики правонарушений.</w:t>
      </w:r>
    </w:p>
    <w:p w:rsidR="00424A9A" w:rsidRPr="00424A9A" w:rsidRDefault="00424A9A" w:rsidP="00424A9A">
      <w:pPr>
        <w:kinsoku w:val="0"/>
        <w:overflowPunct w:val="0"/>
        <w:spacing w:after="0" w:line="240" w:lineRule="auto"/>
        <w:ind w:firstLine="708"/>
        <w:jc w:val="both"/>
        <w:rPr>
          <w:rFonts w:ascii="Times New Roman" w:hAnsi="Times New Roman"/>
          <w:sz w:val="24"/>
          <w:szCs w:val="24"/>
        </w:rPr>
      </w:pPr>
      <w:r w:rsidRPr="00424A9A">
        <w:rPr>
          <w:rFonts w:ascii="Times New Roman" w:hAnsi="Times New Roman"/>
          <w:sz w:val="24"/>
          <w:szCs w:val="24"/>
        </w:rPr>
        <w:t xml:space="preserve">3.3. Подрядчик производит ремонтные работы на основании технического задания и при необходимости, визуального осмотра объекта. </w:t>
      </w:r>
    </w:p>
    <w:p w:rsidR="00424A9A" w:rsidRPr="00424A9A" w:rsidRDefault="00424A9A" w:rsidP="00424A9A">
      <w:pPr>
        <w:pStyle w:val="affd"/>
        <w:ind w:firstLine="708"/>
        <w:jc w:val="both"/>
        <w:rPr>
          <w:rFonts w:ascii="Times New Roman" w:hAnsi="Times New Roman"/>
          <w:i/>
          <w:color w:val="5B9BD5" w:themeColor="accent1"/>
          <w:sz w:val="24"/>
          <w:szCs w:val="24"/>
        </w:rPr>
      </w:pPr>
    </w:p>
    <w:p w:rsidR="00424A9A" w:rsidRPr="00424A9A" w:rsidRDefault="00424A9A" w:rsidP="00424A9A">
      <w:pPr>
        <w:spacing w:after="0" w:line="240" w:lineRule="auto"/>
        <w:jc w:val="center"/>
        <w:rPr>
          <w:rFonts w:ascii="Times New Roman" w:hAnsi="Times New Roman"/>
          <w:b/>
          <w:sz w:val="24"/>
          <w:szCs w:val="24"/>
        </w:rPr>
      </w:pPr>
      <w:r w:rsidRPr="00424A9A">
        <w:rPr>
          <w:rFonts w:ascii="Times New Roman" w:hAnsi="Times New Roman"/>
          <w:b/>
          <w:sz w:val="24"/>
          <w:szCs w:val="24"/>
        </w:rPr>
        <w:t>4. ТРЕБОВАНИЯ К СРОКУ И МЕСТУ ВЫПОЛНЕНИЯ РАБОТ</w:t>
      </w:r>
    </w:p>
    <w:p w:rsidR="00424A9A" w:rsidRPr="00424A9A" w:rsidRDefault="00424A9A" w:rsidP="00424A9A">
      <w:pPr>
        <w:spacing w:after="0" w:line="240" w:lineRule="auto"/>
        <w:jc w:val="center"/>
        <w:rPr>
          <w:rFonts w:ascii="Times New Roman" w:hAnsi="Times New Roman"/>
          <w:b/>
          <w:sz w:val="24"/>
          <w:szCs w:val="24"/>
        </w:rPr>
      </w:pPr>
    </w:p>
    <w:p w:rsidR="00424A9A" w:rsidRPr="00424A9A" w:rsidRDefault="00424A9A" w:rsidP="00424A9A">
      <w:pPr>
        <w:spacing w:after="0" w:line="240" w:lineRule="auto"/>
        <w:ind w:firstLine="567"/>
        <w:jc w:val="both"/>
        <w:rPr>
          <w:rFonts w:ascii="Times New Roman" w:hAnsi="Times New Roman"/>
          <w:sz w:val="24"/>
          <w:szCs w:val="24"/>
        </w:rPr>
      </w:pPr>
      <w:r w:rsidRPr="00424A9A">
        <w:rPr>
          <w:rFonts w:ascii="Times New Roman" w:hAnsi="Times New Roman"/>
          <w:bCs/>
          <w:iCs/>
          <w:sz w:val="24"/>
          <w:szCs w:val="24"/>
        </w:rPr>
        <w:t xml:space="preserve">4.1. </w:t>
      </w:r>
      <w:r w:rsidRPr="00424A9A">
        <w:rPr>
          <w:rFonts w:ascii="Times New Roman" w:hAnsi="Times New Roman"/>
          <w:sz w:val="24"/>
          <w:szCs w:val="24"/>
        </w:rPr>
        <w:t xml:space="preserve">Начало выполнения Работ: </w:t>
      </w:r>
      <w:r w:rsidRPr="00424A9A">
        <w:rPr>
          <w:rFonts w:ascii="Times New Roman" w:hAnsi="Times New Roman"/>
          <w:color w:val="000066"/>
          <w:sz w:val="24"/>
          <w:szCs w:val="24"/>
        </w:rPr>
        <w:t xml:space="preserve">не позднее 2 (двух) </w:t>
      </w:r>
      <w:r w:rsidRPr="00424A9A">
        <w:rPr>
          <w:rFonts w:ascii="Times New Roman" w:hAnsi="Times New Roman"/>
          <w:sz w:val="24"/>
          <w:szCs w:val="24"/>
        </w:rPr>
        <w:t>рабочих дней с момента подписания Договора.</w:t>
      </w:r>
    </w:p>
    <w:p w:rsidR="00424A9A" w:rsidRPr="00424A9A" w:rsidRDefault="00424A9A" w:rsidP="00424A9A">
      <w:pPr>
        <w:spacing w:after="0" w:line="240" w:lineRule="auto"/>
        <w:ind w:firstLine="567"/>
        <w:jc w:val="both"/>
        <w:rPr>
          <w:rFonts w:ascii="Times New Roman" w:hAnsi="Times New Roman"/>
          <w:sz w:val="24"/>
          <w:szCs w:val="24"/>
        </w:rPr>
      </w:pPr>
      <w:r w:rsidRPr="00424A9A">
        <w:rPr>
          <w:rFonts w:ascii="Times New Roman" w:hAnsi="Times New Roman"/>
          <w:sz w:val="24"/>
          <w:szCs w:val="24"/>
        </w:rPr>
        <w:t xml:space="preserve">Окончание выполнения Работ: </w:t>
      </w:r>
      <w:r w:rsidRPr="00424A9A">
        <w:rPr>
          <w:rFonts w:ascii="Times New Roman" w:hAnsi="Times New Roman"/>
          <w:color w:val="000066"/>
          <w:sz w:val="24"/>
          <w:szCs w:val="24"/>
        </w:rPr>
        <w:t xml:space="preserve">не позднее 8 (восемь) </w:t>
      </w:r>
      <w:r w:rsidRPr="00424A9A">
        <w:rPr>
          <w:rFonts w:ascii="Times New Roman" w:hAnsi="Times New Roman"/>
          <w:sz w:val="24"/>
          <w:szCs w:val="24"/>
        </w:rPr>
        <w:t xml:space="preserve">рабочих  дней с момента подписания Договора. </w:t>
      </w:r>
    </w:p>
    <w:p w:rsidR="00424A9A" w:rsidRPr="00424A9A" w:rsidRDefault="00424A9A" w:rsidP="00424A9A">
      <w:pPr>
        <w:kinsoku w:val="0"/>
        <w:overflowPunct w:val="0"/>
        <w:spacing w:after="0" w:line="240" w:lineRule="auto"/>
        <w:ind w:firstLine="708"/>
        <w:jc w:val="both"/>
        <w:rPr>
          <w:rFonts w:ascii="Times New Roman" w:hAnsi="Times New Roman"/>
          <w:sz w:val="24"/>
          <w:szCs w:val="24"/>
        </w:rPr>
      </w:pPr>
      <w:r w:rsidRPr="00424A9A">
        <w:rPr>
          <w:rFonts w:ascii="Times New Roman" w:hAnsi="Times New Roman"/>
          <w:bCs/>
          <w:iCs/>
          <w:sz w:val="24"/>
          <w:szCs w:val="24"/>
        </w:rPr>
        <w:t xml:space="preserve"> 4.2. Место выполнения работ – </w:t>
      </w:r>
      <w:r w:rsidRPr="00424A9A">
        <w:rPr>
          <w:rFonts w:ascii="Times New Roman" w:hAnsi="Times New Roman"/>
          <w:sz w:val="24"/>
          <w:szCs w:val="24"/>
        </w:rPr>
        <w:t>г. Екатеринбург, пр. Космонавтов, 89а</w:t>
      </w:r>
    </w:p>
    <w:p w:rsidR="00424A9A" w:rsidRPr="00424A9A" w:rsidRDefault="00424A9A" w:rsidP="00424A9A">
      <w:pPr>
        <w:kinsoku w:val="0"/>
        <w:overflowPunct w:val="0"/>
        <w:spacing w:after="0" w:line="240" w:lineRule="auto"/>
        <w:ind w:firstLine="708"/>
        <w:jc w:val="both"/>
        <w:rPr>
          <w:rFonts w:ascii="Times New Roman" w:hAnsi="Times New Roman"/>
          <w:iCs/>
          <w:sz w:val="24"/>
          <w:szCs w:val="24"/>
        </w:rPr>
      </w:pPr>
    </w:p>
    <w:p w:rsidR="00424A9A" w:rsidRPr="00424A9A" w:rsidRDefault="00424A9A" w:rsidP="00424A9A">
      <w:pPr>
        <w:autoSpaceDE w:val="0"/>
        <w:autoSpaceDN w:val="0"/>
        <w:adjustRightInd w:val="0"/>
        <w:spacing w:after="0" w:line="240" w:lineRule="auto"/>
        <w:ind w:firstLine="709"/>
        <w:jc w:val="both"/>
        <w:rPr>
          <w:rFonts w:ascii="Times New Roman" w:hAnsi="Times New Roman"/>
          <w:iCs/>
          <w:sz w:val="24"/>
          <w:szCs w:val="24"/>
        </w:rPr>
      </w:pPr>
    </w:p>
    <w:p w:rsidR="00424A9A" w:rsidRPr="00424A9A" w:rsidRDefault="00424A9A" w:rsidP="00424A9A">
      <w:pPr>
        <w:spacing w:after="0" w:line="240" w:lineRule="auto"/>
        <w:jc w:val="center"/>
        <w:rPr>
          <w:rFonts w:ascii="Times New Roman" w:hAnsi="Times New Roman"/>
          <w:b/>
          <w:sz w:val="24"/>
          <w:szCs w:val="24"/>
        </w:rPr>
      </w:pPr>
    </w:p>
    <w:p w:rsidR="00424A9A" w:rsidRPr="00424A9A" w:rsidRDefault="00424A9A" w:rsidP="00424A9A">
      <w:pPr>
        <w:spacing w:after="0" w:line="240" w:lineRule="auto"/>
        <w:jc w:val="center"/>
        <w:rPr>
          <w:rFonts w:ascii="Times New Roman" w:hAnsi="Times New Roman"/>
          <w:b/>
          <w:sz w:val="24"/>
          <w:szCs w:val="24"/>
        </w:rPr>
      </w:pPr>
      <w:r w:rsidRPr="00424A9A">
        <w:rPr>
          <w:rFonts w:ascii="Times New Roman" w:hAnsi="Times New Roman"/>
          <w:b/>
          <w:sz w:val="24"/>
          <w:szCs w:val="24"/>
        </w:rPr>
        <w:t>5. ХАРАКТЕРИСТИКИ ВЫПОЛНЯЕМЫХ РАБОТ</w:t>
      </w:r>
    </w:p>
    <w:p w:rsidR="00424A9A" w:rsidRPr="00424A9A" w:rsidRDefault="00424A9A" w:rsidP="00424A9A">
      <w:pPr>
        <w:spacing w:after="0" w:line="240" w:lineRule="auto"/>
        <w:jc w:val="center"/>
        <w:rPr>
          <w:rFonts w:ascii="Times New Roman" w:hAnsi="Times New Roman"/>
          <w:b/>
          <w:sz w:val="24"/>
          <w:szCs w:val="24"/>
        </w:rPr>
      </w:pPr>
    </w:p>
    <w:p w:rsidR="00424A9A" w:rsidRPr="00424A9A" w:rsidRDefault="00424A9A" w:rsidP="00424A9A">
      <w:pPr>
        <w:spacing w:after="0" w:line="240" w:lineRule="auto"/>
        <w:ind w:firstLine="709"/>
        <w:rPr>
          <w:rFonts w:ascii="Times New Roman" w:hAnsi="Times New Roman"/>
          <w:b/>
          <w:sz w:val="24"/>
          <w:szCs w:val="24"/>
        </w:rPr>
      </w:pPr>
      <w:r w:rsidRPr="00424A9A">
        <w:rPr>
          <w:rFonts w:ascii="Times New Roman" w:hAnsi="Times New Roman"/>
          <w:b/>
          <w:sz w:val="24"/>
          <w:szCs w:val="24"/>
        </w:rPr>
        <w:t xml:space="preserve">5.1. Перечень ремонтных и пусконаладочных работ </w:t>
      </w:r>
    </w:p>
    <w:p w:rsidR="00424A9A" w:rsidRPr="00424A9A" w:rsidRDefault="00424A9A" w:rsidP="00424A9A">
      <w:pPr>
        <w:spacing w:after="0" w:line="240" w:lineRule="auto"/>
        <w:rPr>
          <w:rFonts w:ascii="Times New Roman" w:hAnsi="Times New Roman"/>
          <w:sz w:val="24"/>
          <w:szCs w:val="24"/>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6298"/>
        <w:gridCol w:w="1368"/>
        <w:gridCol w:w="1546"/>
      </w:tblGrid>
      <w:tr w:rsidR="00424A9A" w:rsidRPr="00424A9A" w:rsidTr="00843664">
        <w:trPr>
          <w:trHeight w:val="703"/>
        </w:trPr>
        <w:tc>
          <w:tcPr>
            <w:tcW w:w="699" w:type="dxa"/>
            <w:vAlign w:val="center"/>
          </w:tcPr>
          <w:p w:rsidR="00424A9A" w:rsidRPr="00424A9A" w:rsidRDefault="00424A9A" w:rsidP="00424A9A">
            <w:pPr>
              <w:spacing w:after="0" w:line="240" w:lineRule="auto"/>
              <w:jc w:val="center"/>
              <w:rPr>
                <w:rFonts w:ascii="Times New Roman" w:hAnsi="Times New Roman"/>
                <w:b/>
                <w:sz w:val="24"/>
                <w:szCs w:val="24"/>
              </w:rPr>
            </w:pPr>
            <w:r w:rsidRPr="00424A9A">
              <w:rPr>
                <w:rFonts w:ascii="Times New Roman" w:hAnsi="Times New Roman"/>
                <w:b/>
                <w:sz w:val="24"/>
                <w:szCs w:val="24"/>
              </w:rPr>
              <w:t>№</w:t>
            </w:r>
          </w:p>
        </w:tc>
        <w:tc>
          <w:tcPr>
            <w:tcW w:w="6298" w:type="dxa"/>
            <w:vAlign w:val="center"/>
          </w:tcPr>
          <w:p w:rsidR="00424A9A" w:rsidRPr="00424A9A" w:rsidRDefault="00424A9A" w:rsidP="00424A9A">
            <w:pPr>
              <w:spacing w:after="0" w:line="240" w:lineRule="auto"/>
              <w:jc w:val="center"/>
              <w:rPr>
                <w:rFonts w:ascii="Times New Roman" w:hAnsi="Times New Roman"/>
                <w:b/>
                <w:sz w:val="24"/>
                <w:szCs w:val="24"/>
              </w:rPr>
            </w:pPr>
            <w:r w:rsidRPr="00424A9A">
              <w:rPr>
                <w:rFonts w:ascii="Times New Roman" w:hAnsi="Times New Roman"/>
                <w:b/>
                <w:sz w:val="24"/>
                <w:szCs w:val="24"/>
              </w:rPr>
              <w:t>Наименование работ</w:t>
            </w:r>
          </w:p>
        </w:tc>
        <w:tc>
          <w:tcPr>
            <w:tcW w:w="1368" w:type="dxa"/>
            <w:vAlign w:val="center"/>
          </w:tcPr>
          <w:p w:rsidR="00424A9A" w:rsidRPr="00424A9A" w:rsidRDefault="00424A9A" w:rsidP="00424A9A">
            <w:pPr>
              <w:spacing w:after="0" w:line="240" w:lineRule="auto"/>
              <w:jc w:val="center"/>
              <w:rPr>
                <w:rFonts w:ascii="Times New Roman" w:hAnsi="Times New Roman"/>
                <w:b/>
                <w:sz w:val="24"/>
                <w:szCs w:val="24"/>
              </w:rPr>
            </w:pPr>
            <w:r w:rsidRPr="00424A9A">
              <w:rPr>
                <w:rFonts w:ascii="Times New Roman" w:hAnsi="Times New Roman"/>
                <w:b/>
                <w:sz w:val="24"/>
                <w:szCs w:val="24"/>
              </w:rPr>
              <w:t>Ед. измерения</w:t>
            </w:r>
          </w:p>
        </w:tc>
        <w:tc>
          <w:tcPr>
            <w:tcW w:w="1546" w:type="dxa"/>
            <w:vAlign w:val="center"/>
          </w:tcPr>
          <w:p w:rsidR="00424A9A" w:rsidRPr="00424A9A" w:rsidRDefault="00424A9A" w:rsidP="00424A9A">
            <w:pPr>
              <w:spacing w:after="0" w:line="240" w:lineRule="auto"/>
              <w:jc w:val="center"/>
              <w:rPr>
                <w:rFonts w:ascii="Times New Roman" w:hAnsi="Times New Roman"/>
                <w:b/>
                <w:sz w:val="24"/>
                <w:szCs w:val="24"/>
              </w:rPr>
            </w:pPr>
            <w:r w:rsidRPr="00424A9A">
              <w:rPr>
                <w:rFonts w:ascii="Times New Roman" w:hAnsi="Times New Roman"/>
                <w:b/>
                <w:sz w:val="24"/>
                <w:szCs w:val="24"/>
              </w:rPr>
              <w:t>Количество</w:t>
            </w:r>
          </w:p>
        </w:tc>
      </w:tr>
      <w:tr w:rsidR="00424A9A" w:rsidRPr="00424A9A" w:rsidTr="00843664">
        <w:tc>
          <w:tcPr>
            <w:tcW w:w="699" w:type="dxa"/>
          </w:tcPr>
          <w:p w:rsidR="00424A9A" w:rsidRPr="00424A9A" w:rsidRDefault="00424A9A" w:rsidP="00424A9A">
            <w:pPr>
              <w:spacing w:after="0" w:line="240" w:lineRule="auto"/>
              <w:jc w:val="both"/>
              <w:rPr>
                <w:rFonts w:ascii="Times New Roman" w:hAnsi="Times New Roman"/>
                <w:sz w:val="24"/>
                <w:szCs w:val="24"/>
              </w:rPr>
            </w:pPr>
            <w:r w:rsidRPr="00424A9A">
              <w:rPr>
                <w:rFonts w:ascii="Times New Roman" w:hAnsi="Times New Roman"/>
                <w:sz w:val="24"/>
                <w:szCs w:val="24"/>
              </w:rPr>
              <w:t>1</w:t>
            </w:r>
          </w:p>
        </w:tc>
        <w:tc>
          <w:tcPr>
            <w:tcW w:w="6298" w:type="dxa"/>
          </w:tcPr>
          <w:p w:rsidR="00424A9A" w:rsidRPr="00424A9A" w:rsidRDefault="00424A9A" w:rsidP="00424A9A">
            <w:pPr>
              <w:spacing w:after="0" w:line="240" w:lineRule="auto"/>
              <w:jc w:val="both"/>
              <w:rPr>
                <w:rFonts w:ascii="Times New Roman" w:hAnsi="Times New Roman"/>
                <w:sz w:val="24"/>
                <w:szCs w:val="24"/>
              </w:rPr>
            </w:pPr>
            <w:r w:rsidRPr="00424A9A">
              <w:rPr>
                <w:rFonts w:ascii="Times New Roman" w:hAnsi="Times New Roman"/>
                <w:sz w:val="24"/>
                <w:szCs w:val="24"/>
              </w:rPr>
              <w:t xml:space="preserve">Демонтаж камеры </w:t>
            </w:r>
          </w:p>
        </w:tc>
        <w:tc>
          <w:tcPr>
            <w:tcW w:w="1368" w:type="dxa"/>
          </w:tcPr>
          <w:p w:rsidR="00424A9A" w:rsidRPr="00424A9A" w:rsidRDefault="00424A9A" w:rsidP="00424A9A">
            <w:pPr>
              <w:spacing w:after="0" w:line="240" w:lineRule="auto"/>
              <w:jc w:val="center"/>
              <w:rPr>
                <w:rFonts w:ascii="Times New Roman" w:hAnsi="Times New Roman"/>
                <w:sz w:val="24"/>
                <w:szCs w:val="24"/>
              </w:rPr>
            </w:pPr>
            <w:r w:rsidRPr="00424A9A">
              <w:rPr>
                <w:rFonts w:ascii="Times New Roman" w:hAnsi="Times New Roman"/>
                <w:sz w:val="24"/>
                <w:szCs w:val="24"/>
              </w:rPr>
              <w:t>шт.</w:t>
            </w:r>
          </w:p>
        </w:tc>
        <w:tc>
          <w:tcPr>
            <w:tcW w:w="1546" w:type="dxa"/>
          </w:tcPr>
          <w:p w:rsidR="00424A9A" w:rsidRPr="00424A9A" w:rsidRDefault="00424A9A" w:rsidP="00424A9A">
            <w:pPr>
              <w:spacing w:after="0" w:line="240" w:lineRule="auto"/>
              <w:jc w:val="center"/>
              <w:rPr>
                <w:rFonts w:ascii="Times New Roman" w:hAnsi="Times New Roman"/>
                <w:sz w:val="24"/>
                <w:szCs w:val="24"/>
              </w:rPr>
            </w:pPr>
            <w:r w:rsidRPr="00424A9A">
              <w:rPr>
                <w:rFonts w:ascii="Times New Roman" w:hAnsi="Times New Roman"/>
                <w:sz w:val="24"/>
                <w:szCs w:val="24"/>
              </w:rPr>
              <w:t>1</w:t>
            </w:r>
          </w:p>
        </w:tc>
      </w:tr>
      <w:tr w:rsidR="00424A9A" w:rsidRPr="00424A9A" w:rsidTr="00843664">
        <w:tc>
          <w:tcPr>
            <w:tcW w:w="699" w:type="dxa"/>
          </w:tcPr>
          <w:p w:rsidR="00424A9A" w:rsidRPr="00424A9A" w:rsidRDefault="00424A9A" w:rsidP="00424A9A">
            <w:pPr>
              <w:spacing w:after="0" w:line="240" w:lineRule="auto"/>
              <w:jc w:val="both"/>
              <w:rPr>
                <w:rFonts w:ascii="Times New Roman" w:hAnsi="Times New Roman"/>
                <w:sz w:val="24"/>
                <w:szCs w:val="24"/>
              </w:rPr>
            </w:pPr>
            <w:r w:rsidRPr="00424A9A">
              <w:rPr>
                <w:rFonts w:ascii="Times New Roman" w:hAnsi="Times New Roman"/>
                <w:sz w:val="24"/>
                <w:szCs w:val="24"/>
              </w:rPr>
              <w:t>2</w:t>
            </w:r>
          </w:p>
        </w:tc>
        <w:tc>
          <w:tcPr>
            <w:tcW w:w="6298" w:type="dxa"/>
          </w:tcPr>
          <w:p w:rsidR="00424A9A" w:rsidRPr="00424A9A" w:rsidRDefault="00424A9A" w:rsidP="00424A9A">
            <w:pPr>
              <w:spacing w:after="0" w:line="240" w:lineRule="auto"/>
              <w:jc w:val="both"/>
              <w:rPr>
                <w:rFonts w:ascii="Times New Roman" w:hAnsi="Times New Roman"/>
                <w:sz w:val="24"/>
                <w:szCs w:val="24"/>
              </w:rPr>
            </w:pPr>
            <w:r w:rsidRPr="00424A9A">
              <w:rPr>
                <w:rFonts w:ascii="Times New Roman" w:hAnsi="Times New Roman"/>
                <w:sz w:val="24"/>
                <w:szCs w:val="24"/>
              </w:rPr>
              <w:t xml:space="preserve">Установка камеры </w:t>
            </w:r>
          </w:p>
        </w:tc>
        <w:tc>
          <w:tcPr>
            <w:tcW w:w="1368" w:type="dxa"/>
          </w:tcPr>
          <w:p w:rsidR="00424A9A" w:rsidRPr="00424A9A" w:rsidRDefault="00424A9A" w:rsidP="00424A9A">
            <w:pPr>
              <w:spacing w:after="0" w:line="240" w:lineRule="auto"/>
              <w:jc w:val="center"/>
              <w:rPr>
                <w:rFonts w:ascii="Times New Roman" w:hAnsi="Times New Roman"/>
                <w:sz w:val="24"/>
                <w:szCs w:val="24"/>
              </w:rPr>
            </w:pPr>
            <w:r w:rsidRPr="00424A9A">
              <w:rPr>
                <w:rFonts w:ascii="Times New Roman" w:hAnsi="Times New Roman"/>
                <w:sz w:val="24"/>
                <w:szCs w:val="24"/>
              </w:rPr>
              <w:t>шт.</w:t>
            </w:r>
          </w:p>
        </w:tc>
        <w:tc>
          <w:tcPr>
            <w:tcW w:w="1546" w:type="dxa"/>
          </w:tcPr>
          <w:p w:rsidR="00424A9A" w:rsidRPr="00424A9A" w:rsidRDefault="00424A9A" w:rsidP="00424A9A">
            <w:pPr>
              <w:spacing w:after="0" w:line="240" w:lineRule="auto"/>
              <w:jc w:val="center"/>
              <w:rPr>
                <w:rFonts w:ascii="Times New Roman" w:hAnsi="Times New Roman"/>
                <w:sz w:val="24"/>
                <w:szCs w:val="24"/>
              </w:rPr>
            </w:pPr>
            <w:r w:rsidRPr="00424A9A">
              <w:rPr>
                <w:rFonts w:ascii="Times New Roman" w:hAnsi="Times New Roman"/>
                <w:sz w:val="24"/>
                <w:szCs w:val="24"/>
              </w:rPr>
              <w:t>1</w:t>
            </w:r>
          </w:p>
        </w:tc>
      </w:tr>
      <w:tr w:rsidR="00424A9A" w:rsidRPr="00424A9A" w:rsidTr="00843664">
        <w:tc>
          <w:tcPr>
            <w:tcW w:w="699" w:type="dxa"/>
          </w:tcPr>
          <w:p w:rsidR="00424A9A" w:rsidRPr="00424A9A" w:rsidRDefault="00424A9A" w:rsidP="00424A9A">
            <w:pPr>
              <w:spacing w:after="0" w:line="240" w:lineRule="auto"/>
              <w:jc w:val="both"/>
              <w:rPr>
                <w:rFonts w:ascii="Times New Roman" w:hAnsi="Times New Roman"/>
                <w:sz w:val="24"/>
                <w:szCs w:val="24"/>
              </w:rPr>
            </w:pPr>
            <w:r w:rsidRPr="00424A9A">
              <w:rPr>
                <w:rFonts w:ascii="Times New Roman" w:hAnsi="Times New Roman"/>
                <w:sz w:val="24"/>
                <w:szCs w:val="24"/>
              </w:rPr>
              <w:t>7</w:t>
            </w:r>
          </w:p>
        </w:tc>
        <w:tc>
          <w:tcPr>
            <w:tcW w:w="6298" w:type="dxa"/>
          </w:tcPr>
          <w:p w:rsidR="00424A9A" w:rsidRPr="00424A9A" w:rsidRDefault="00424A9A" w:rsidP="00424A9A">
            <w:pPr>
              <w:spacing w:after="0" w:line="240" w:lineRule="auto"/>
              <w:jc w:val="both"/>
              <w:rPr>
                <w:rFonts w:ascii="Times New Roman" w:hAnsi="Times New Roman"/>
                <w:sz w:val="24"/>
                <w:szCs w:val="24"/>
              </w:rPr>
            </w:pPr>
            <w:r w:rsidRPr="00424A9A">
              <w:rPr>
                <w:rFonts w:ascii="Times New Roman" w:hAnsi="Times New Roman"/>
                <w:sz w:val="24"/>
                <w:szCs w:val="24"/>
              </w:rPr>
              <w:t xml:space="preserve">Пусконаладочные работы </w:t>
            </w:r>
          </w:p>
        </w:tc>
        <w:tc>
          <w:tcPr>
            <w:tcW w:w="1368" w:type="dxa"/>
          </w:tcPr>
          <w:p w:rsidR="00424A9A" w:rsidRPr="00424A9A" w:rsidRDefault="00424A9A" w:rsidP="00424A9A">
            <w:pPr>
              <w:spacing w:after="0" w:line="240" w:lineRule="auto"/>
              <w:jc w:val="center"/>
              <w:rPr>
                <w:rFonts w:ascii="Times New Roman" w:hAnsi="Times New Roman"/>
                <w:sz w:val="24"/>
                <w:szCs w:val="24"/>
              </w:rPr>
            </w:pPr>
            <w:r w:rsidRPr="00424A9A">
              <w:rPr>
                <w:rFonts w:ascii="Times New Roman" w:hAnsi="Times New Roman"/>
                <w:sz w:val="24"/>
                <w:szCs w:val="24"/>
              </w:rPr>
              <w:t xml:space="preserve">усл. ед. </w:t>
            </w:r>
          </w:p>
        </w:tc>
        <w:tc>
          <w:tcPr>
            <w:tcW w:w="1546" w:type="dxa"/>
          </w:tcPr>
          <w:p w:rsidR="00424A9A" w:rsidRPr="00424A9A" w:rsidRDefault="00424A9A" w:rsidP="00424A9A">
            <w:pPr>
              <w:spacing w:after="0" w:line="240" w:lineRule="auto"/>
              <w:jc w:val="center"/>
              <w:rPr>
                <w:rFonts w:ascii="Times New Roman" w:hAnsi="Times New Roman"/>
                <w:sz w:val="24"/>
                <w:szCs w:val="24"/>
              </w:rPr>
            </w:pPr>
            <w:r w:rsidRPr="00424A9A">
              <w:rPr>
                <w:rFonts w:ascii="Times New Roman" w:hAnsi="Times New Roman"/>
                <w:sz w:val="24"/>
                <w:szCs w:val="24"/>
              </w:rPr>
              <w:t>1</w:t>
            </w:r>
          </w:p>
        </w:tc>
      </w:tr>
    </w:tbl>
    <w:p w:rsidR="00424A9A" w:rsidRPr="00424A9A" w:rsidRDefault="00424A9A" w:rsidP="00424A9A">
      <w:pPr>
        <w:spacing w:after="0" w:line="240" w:lineRule="auto"/>
        <w:rPr>
          <w:rFonts w:ascii="Times New Roman" w:hAnsi="Times New Roman"/>
          <w:b/>
          <w:sz w:val="24"/>
          <w:szCs w:val="24"/>
        </w:rPr>
      </w:pPr>
    </w:p>
    <w:p w:rsidR="00424A9A" w:rsidRPr="00424A9A" w:rsidRDefault="00424A9A" w:rsidP="00424A9A">
      <w:pPr>
        <w:spacing w:after="0" w:line="240" w:lineRule="auto"/>
        <w:rPr>
          <w:rFonts w:ascii="Times New Roman" w:hAnsi="Times New Roman"/>
          <w:b/>
          <w:sz w:val="24"/>
          <w:szCs w:val="24"/>
        </w:rPr>
      </w:pPr>
    </w:p>
    <w:p w:rsidR="00424A9A" w:rsidRPr="00424A9A" w:rsidRDefault="00424A9A" w:rsidP="00424A9A">
      <w:pPr>
        <w:spacing w:after="0" w:line="240" w:lineRule="auto"/>
        <w:ind w:firstLine="709"/>
        <w:rPr>
          <w:rFonts w:ascii="Times New Roman" w:hAnsi="Times New Roman"/>
          <w:b/>
          <w:sz w:val="24"/>
          <w:szCs w:val="24"/>
        </w:rPr>
      </w:pPr>
      <w:r w:rsidRPr="00424A9A">
        <w:rPr>
          <w:rFonts w:ascii="Times New Roman" w:hAnsi="Times New Roman"/>
          <w:b/>
          <w:sz w:val="24"/>
          <w:szCs w:val="24"/>
        </w:rPr>
        <w:t>5.2. Требования к выполнению работ</w:t>
      </w:r>
    </w:p>
    <w:p w:rsidR="00424A9A" w:rsidRPr="00424A9A" w:rsidRDefault="00424A9A" w:rsidP="00424A9A">
      <w:pPr>
        <w:spacing w:after="0" w:line="240" w:lineRule="auto"/>
        <w:jc w:val="both"/>
        <w:rPr>
          <w:rFonts w:ascii="Times New Roman" w:hAnsi="Times New Roman"/>
          <w:sz w:val="24"/>
          <w:szCs w:val="24"/>
        </w:rPr>
      </w:pPr>
      <w:r w:rsidRPr="00424A9A">
        <w:rPr>
          <w:rFonts w:ascii="Times New Roman" w:hAnsi="Times New Roman"/>
          <w:sz w:val="24"/>
          <w:szCs w:val="24"/>
        </w:rPr>
        <w:t xml:space="preserve"> </w:t>
      </w:r>
    </w:p>
    <w:p w:rsidR="00424A9A" w:rsidRPr="00424A9A" w:rsidRDefault="00424A9A" w:rsidP="00424A9A">
      <w:pPr>
        <w:spacing w:after="0" w:line="240" w:lineRule="auto"/>
        <w:ind w:firstLine="709"/>
        <w:jc w:val="both"/>
        <w:rPr>
          <w:rFonts w:ascii="Times New Roman" w:hAnsi="Times New Roman"/>
          <w:sz w:val="24"/>
          <w:szCs w:val="24"/>
        </w:rPr>
      </w:pPr>
      <w:r w:rsidRPr="00424A9A">
        <w:rPr>
          <w:rFonts w:ascii="Times New Roman" w:hAnsi="Times New Roman"/>
          <w:sz w:val="24"/>
          <w:szCs w:val="24"/>
        </w:rPr>
        <w:t xml:space="preserve">Ремонтные работы Подрядчик выполняет из поставляемого им оборудования и материалов в соответствии техническим заданием, а также в соответствии с технической документацией заводов-изготовителей на устанавливаемое оборудование. </w:t>
      </w:r>
    </w:p>
    <w:p w:rsidR="00424A9A" w:rsidRPr="00424A9A" w:rsidRDefault="00424A9A" w:rsidP="00424A9A">
      <w:pPr>
        <w:autoSpaceDE w:val="0"/>
        <w:autoSpaceDN w:val="0"/>
        <w:adjustRightInd w:val="0"/>
        <w:spacing w:after="0" w:line="240" w:lineRule="auto"/>
        <w:ind w:firstLine="708"/>
        <w:jc w:val="both"/>
        <w:rPr>
          <w:rFonts w:ascii="Times New Roman" w:hAnsi="Times New Roman"/>
          <w:color w:val="0070C0"/>
          <w:sz w:val="24"/>
          <w:szCs w:val="24"/>
        </w:rPr>
      </w:pPr>
      <w:r w:rsidRPr="00424A9A">
        <w:rPr>
          <w:rFonts w:ascii="Times New Roman" w:hAnsi="Times New Roman"/>
          <w:sz w:val="24"/>
          <w:szCs w:val="24"/>
        </w:rPr>
        <w:t>Доставка, подготовка к ремонту (электротехнические работы до щитка) и ремонт выполняются силами и за счет Подрядчика.</w:t>
      </w:r>
    </w:p>
    <w:p w:rsidR="00424A9A" w:rsidRPr="00424A9A" w:rsidRDefault="00424A9A" w:rsidP="00424A9A">
      <w:pPr>
        <w:spacing w:after="0" w:line="240" w:lineRule="auto"/>
        <w:ind w:firstLine="708"/>
        <w:jc w:val="both"/>
        <w:rPr>
          <w:rFonts w:ascii="Times New Roman" w:hAnsi="Times New Roman"/>
          <w:sz w:val="24"/>
          <w:szCs w:val="24"/>
        </w:rPr>
      </w:pPr>
      <w:r w:rsidRPr="00424A9A">
        <w:rPr>
          <w:rFonts w:ascii="Times New Roman" w:hAnsi="Times New Roman"/>
          <w:sz w:val="24"/>
          <w:szCs w:val="24"/>
        </w:rPr>
        <w:t>Оборудование  должно быть новым (оборудованием, которое не было в употреблении, в ремонте, не было восстановлено, у которого не была осуществлена замена составных частей, не были восстановлены потребительские свойства).</w:t>
      </w:r>
    </w:p>
    <w:p w:rsidR="00424A9A" w:rsidRPr="00424A9A" w:rsidRDefault="00424A9A" w:rsidP="00424A9A">
      <w:pPr>
        <w:spacing w:after="0" w:line="240" w:lineRule="auto"/>
        <w:ind w:firstLine="708"/>
        <w:jc w:val="both"/>
        <w:rPr>
          <w:rFonts w:ascii="Times New Roman" w:hAnsi="Times New Roman"/>
          <w:sz w:val="24"/>
          <w:szCs w:val="24"/>
        </w:rPr>
      </w:pPr>
      <w:r w:rsidRPr="00424A9A">
        <w:rPr>
          <w:rFonts w:ascii="Times New Roman" w:hAnsi="Times New Roman"/>
          <w:sz w:val="24"/>
          <w:szCs w:val="24"/>
        </w:rPr>
        <w:t xml:space="preserve">Применяемые материалы и оборудование должны обеспечивать требуемые свойства и показатели в соответствии с технической документацией. </w:t>
      </w:r>
    </w:p>
    <w:p w:rsidR="00424A9A" w:rsidRPr="00424A9A" w:rsidRDefault="00424A9A" w:rsidP="00424A9A">
      <w:pPr>
        <w:spacing w:after="0" w:line="240" w:lineRule="auto"/>
        <w:ind w:firstLine="708"/>
        <w:jc w:val="both"/>
        <w:rPr>
          <w:rFonts w:ascii="Times New Roman" w:hAnsi="Times New Roman"/>
          <w:sz w:val="24"/>
          <w:szCs w:val="24"/>
        </w:rPr>
      </w:pPr>
      <w:r w:rsidRPr="00424A9A">
        <w:rPr>
          <w:rFonts w:ascii="Times New Roman" w:hAnsi="Times New Roman"/>
          <w:sz w:val="24"/>
          <w:szCs w:val="24"/>
        </w:rPr>
        <w:t>Прокладка кабелей и проводов системы и подсистемы энергоснабжения должна осуществляться по возможности скрытым способом, а также с использованием соответствующих закладных элементов, допускающих последующую замену отказавших коммуникаций.</w:t>
      </w:r>
    </w:p>
    <w:p w:rsidR="00424A9A" w:rsidRPr="00424A9A" w:rsidRDefault="00424A9A" w:rsidP="00424A9A">
      <w:pPr>
        <w:spacing w:after="0" w:line="240" w:lineRule="auto"/>
        <w:ind w:firstLine="708"/>
        <w:jc w:val="both"/>
        <w:rPr>
          <w:rFonts w:ascii="Times New Roman" w:hAnsi="Times New Roman"/>
          <w:sz w:val="24"/>
          <w:szCs w:val="24"/>
        </w:rPr>
      </w:pPr>
      <w:r w:rsidRPr="00424A9A">
        <w:rPr>
          <w:rFonts w:ascii="Times New Roman" w:hAnsi="Times New Roman"/>
          <w:sz w:val="24"/>
          <w:szCs w:val="24"/>
        </w:rPr>
        <w:t>Выполнение работ не должно препятствовать или создавать неудобства в работе учреждения или представлять угрозу для сотрудников Заказчика.</w:t>
      </w:r>
    </w:p>
    <w:p w:rsidR="00424A9A" w:rsidRPr="00424A9A" w:rsidRDefault="00424A9A" w:rsidP="00424A9A">
      <w:pPr>
        <w:spacing w:after="0" w:line="240" w:lineRule="auto"/>
        <w:ind w:firstLine="708"/>
        <w:jc w:val="both"/>
        <w:rPr>
          <w:rFonts w:ascii="Times New Roman" w:hAnsi="Times New Roman"/>
          <w:sz w:val="24"/>
          <w:szCs w:val="24"/>
        </w:rPr>
      </w:pPr>
      <w:r w:rsidRPr="00424A9A">
        <w:rPr>
          <w:rFonts w:ascii="Times New Roman" w:hAnsi="Times New Roman"/>
          <w:sz w:val="24"/>
          <w:szCs w:val="24"/>
        </w:rPr>
        <w:t>Подрядчик должен выполнять правила действующего внутреннего распорядка, контрольно-пропускного режима, внутренних положений и инструкций, соблюдать правила по охране труда, соблюдать правила привлечения и использования иностранной и иногородней рабочей силы, установленные законодательством РФ и нормативными правовыми актами РФ.</w:t>
      </w:r>
    </w:p>
    <w:p w:rsidR="00424A9A" w:rsidRPr="00424A9A" w:rsidRDefault="00424A9A" w:rsidP="00424A9A">
      <w:pPr>
        <w:spacing w:after="0" w:line="240" w:lineRule="auto"/>
        <w:ind w:firstLine="708"/>
        <w:jc w:val="both"/>
        <w:rPr>
          <w:rFonts w:ascii="Times New Roman" w:hAnsi="Times New Roman"/>
          <w:sz w:val="24"/>
          <w:szCs w:val="24"/>
        </w:rPr>
      </w:pPr>
      <w:r w:rsidRPr="00424A9A">
        <w:rPr>
          <w:rFonts w:ascii="Times New Roman" w:hAnsi="Times New Roman"/>
          <w:sz w:val="24"/>
          <w:szCs w:val="24"/>
        </w:rPr>
        <w:t>По окончании работ Подрядчик восстанавливает потолки, отделку помещений, осветительное и инженерное оборудование, конструкции, которые были временно демонтированы, перемещены или повреждены в процессе монтажа оборудования.</w:t>
      </w:r>
    </w:p>
    <w:p w:rsidR="00424A9A" w:rsidRPr="00424A9A" w:rsidRDefault="00424A9A" w:rsidP="00424A9A">
      <w:pPr>
        <w:spacing w:after="0" w:line="240" w:lineRule="auto"/>
        <w:ind w:firstLine="708"/>
        <w:jc w:val="both"/>
        <w:rPr>
          <w:rFonts w:ascii="Times New Roman" w:hAnsi="Times New Roman"/>
          <w:sz w:val="24"/>
          <w:szCs w:val="24"/>
        </w:rPr>
      </w:pPr>
      <w:r w:rsidRPr="00424A9A">
        <w:rPr>
          <w:rFonts w:ascii="Times New Roman" w:hAnsi="Times New Roman"/>
          <w:sz w:val="24"/>
          <w:szCs w:val="24"/>
        </w:rPr>
        <w:t xml:space="preserve">Используемые материалы, оборудование должны соответствовать ГОСТам, обеспечены техническими паспортами, сертификатами и др. документами, удостоверяющими их качество и безопасность. </w:t>
      </w:r>
    </w:p>
    <w:p w:rsidR="00424A9A" w:rsidRPr="00424A9A" w:rsidRDefault="00424A9A" w:rsidP="00424A9A">
      <w:pPr>
        <w:spacing w:after="0" w:line="240" w:lineRule="auto"/>
        <w:ind w:firstLine="709"/>
        <w:jc w:val="both"/>
        <w:rPr>
          <w:rFonts w:ascii="Times New Roman" w:hAnsi="Times New Roman"/>
          <w:sz w:val="24"/>
          <w:szCs w:val="24"/>
        </w:rPr>
      </w:pPr>
      <w:r w:rsidRPr="00424A9A">
        <w:rPr>
          <w:rFonts w:ascii="Times New Roman" w:hAnsi="Times New Roman"/>
          <w:sz w:val="24"/>
          <w:szCs w:val="24"/>
        </w:rPr>
        <w:t>Подрядчик после производства ремонтных работ и проведения индивидуальных испытаний (настройки, регулировки, юстировки) оборудования обязан выполнить пусконаладочные работы в соответствии с техническими описаниями, инструкциями, Правил эксплуатации электроустановок.</w:t>
      </w:r>
    </w:p>
    <w:p w:rsidR="00424A9A" w:rsidRPr="00424A9A" w:rsidRDefault="00424A9A" w:rsidP="00424A9A">
      <w:pPr>
        <w:spacing w:after="0" w:line="240" w:lineRule="auto"/>
        <w:ind w:firstLine="709"/>
        <w:jc w:val="both"/>
        <w:rPr>
          <w:rFonts w:ascii="Times New Roman" w:hAnsi="Times New Roman"/>
          <w:sz w:val="24"/>
          <w:szCs w:val="24"/>
        </w:rPr>
      </w:pPr>
      <w:r w:rsidRPr="00424A9A">
        <w:rPr>
          <w:rFonts w:ascii="Times New Roman" w:hAnsi="Times New Roman"/>
          <w:sz w:val="24"/>
          <w:szCs w:val="24"/>
        </w:rPr>
        <w:t>Производство пусконаладочных работ осуществить в три этапа:</w:t>
      </w:r>
    </w:p>
    <w:p w:rsidR="00424A9A" w:rsidRPr="00424A9A" w:rsidRDefault="00424A9A" w:rsidP="00424A9A">
      <w:pPr>
        <w:pStyle w:val="affa"/>
        <w:numPr>
          <w:ilvl w:val="0"/>
          <w:numId w:val="19"/>
        </w:numPr>
        <w:autoSpaceDE w:val="0"/>
        <w:autoSpaceDN w:val="0"/>
        <w:spacing w:after="0" w:line="240" w:lineRule="auto"/>
        <w:ind w:left="1276" w:hanging="567"/>
        <w:jc w:val="both"/>
        <w:rPr>
          <w:rFonts w:ascii="Times New Roman" w:hAnsi="Times New Roman"/>
          <w:sz w:val="24"/>
          <w:szCs w:val="24"/>
        </w:rPr>
      </w:pPr>
      <w:r w:rsidRPr="00424A9A">
        <w:rPr>
          <w:rFonts w:ascii="Times New Roman" w:hAnsi="Times New Roman"/>
          <w:sz w:val="24"/>
          <w:szCs w:val="24"/>
        </w:rPr>
        <w:t>подготовительные работы;</w:t>
      </w:r>
    </w:p>
    <w:p w:rsidR="00424A9A" w:rsidRPr="00424A9A" w:rsidRDefault="00424A9A" w:rsidP="00424A9A">
      <w:pPr>
        <w:pStyle w:val="affa"/>
        <w:numPr>
          <w:ilvl w:val="0"/>
          <w:numId w:val="19"/>
        </w:numPr>
        <w:autoSpaceDE w:val="0"/>
        <w:autoSpaceDN w:val="0"/>
        <w:spacing w:after="0" w:line="240" w:lineRule="auto"/>
        <w:ind w:left="1276" w:hanging="567"/>
        <w:jc w:val="both"/>
        <w:rPr>
          <w:rFonts w:ascii="Times New Roman" w:hAnsi="Times New Roman"/>
          <w:sz w:val="24"/>
          <w:szCs w:val="24"/>
        </w:rPr>
      </w:pPr>
      <w:r w:rsidRPr="00424A9A">
        <w:rPr>
          <w:rFonts w:ascii="Times New Roman" w:hAnsi="Times New Roman"/>
          <w:sz w:val="24"/>
          <w:szCs w:val="24"/>
        </w:rPr>
        <w:t>наладочные работы;</w:t>
      </w:r>
    </w:p>
    <w:p w:rsidR="00424A9A" w:rsidRPr="00424A9A" w:rsidRDefault="00424A9A" w:rsidP="00424A9A">
      <w:pPr>
        <w:pStyle w:val="affa"/>
        <w:numPr>
          <w:ilvl w:val="0"/>
          <w:numId w:val="19"/>
        </w:numPr>
        <w:autoSpaceDE w:val="0"/>
        <w:autoSpaceDN w:val="0"/>
        <w:spacing w:after="0" w:line="240" w:lineRule="auto"/>
        <w:ind w:left="1276" w:hanging="567"/>
        <w:jc w:val="both"/>
        <w:rPr>
          <w:rFonts w:ascii="Times New Roman" w:hAnsi="Times New Roman"/>
          <w:sz w:val="24"/>
          <w:szCs w:val="24"/>
        </w:rPr>
      </w:pPr>
      <w:r w:rsidRPr="00424A9A">
        <w:rPr>
          <w:rFonts w:ascii="Times New Roman" w:hAnsi="Times New Roman"/>
          <w:sz w:val="24"/>
          <w:szCs w:val="24"/>
        </w:rPr>
        <w:t>комплексная наладка оборудования и технических средств.</w:t>
      </w:r>
    </w:p>
    <w:p w:rsidR="00424A9A" w:rsidRPr="00424A9A" w:rsidRDefault="00424A9A" w:rsidP="00424A9A">
      <w:pPr>
        <w:spacing w:after="0" w:line="240" w:lineRule="auto"/>
        <w:ind w:firstLine="709"/>
        <w:jc w:val="both"/>
        <w:rPr>
          <w:rFonts w:ascii="Times New Roman" w:hAnsi="Times New Roman"/>
          <w:sz w:val="24"/>
          <w:szCs w:val="24"/>
        </w:rPr>
      </w:pPr>
      <w:r w:rsidRPr="00424A9A">
        <w:rPr>
          <w:rFonts w:ascii="Times New Roman" w:hAnsi="Times New Roman"/>
          <w:sz w:val="24"/>
          <w:szCs w:val="24"/>
        </w:rPr>
        <w:t>Пусконаладочные работы считать законченными после получения предусмотренных в РД параметров и режимов, обеспечивающих устойчивую и стабильную работу оборудования.</w:t>
      </w:r>
    </w:p>
    <w:p w:rsidR="00424A9A" w:rsidRPr="00424A9A" w:rsidRDefault="00424A9A" w:rsidP="00424A9A">
      <w:pPr>
        <w:spacing w:after="0" w:line="240" w:lineRule="auto"/>
        <w:ind w:firstLine="709"/>
        <w:jc w:val="both"/>
        <w:rPr>
          <w:rFonts w:ascii="Times New Roman" w:hAnsi="Times New Roman"/>
          <w:sz w:val="24"/>
          <w:szCs w:val="24"/>
        </w:rPr>
      </w:pPr>
    </w:p>
    <w:p w:rsidR="00424A9A" w:rsidRPr="00424A9A" w:rsidRDefault="00424A9A" w:rsidP="00424A9A">
      <w:pPr>
        <w:spacing w:after="0" w:line="240" w:lineRule="auto"/>
        <w:ind w:firstLine="709"/>
        <w:rPr>
          <w:rFonts w:ascii="Times New Roman" w:hAnsi="Times New Roman"/>
          <w:b/>
          <w:sz w:val="24"/>
          <w:szCs w:val="24"/>
        </w:rPr>
      </w:pPr>
      <w:r w:rsidRPr="00424A9A">
        <w:rPr>
          <w:rFonts w:ascii="Times New Roman" w:hAnsi="Times New Roman"/>
          <w:b/>
          <w:sz w:val="24"/>
          <w:szCs w:val="24"/>
        </w:rPr>
        <w:t xml:space="preserve">5.3. </w:t>
      </w:r>
      <w:r w:rsidRPr="00424A9A">
        <w:rPr>
          <w:rFonts w:ascii="Times New Roman" w:eastAsiaTheme="majorEastAsia" w:hAnsi="Times New Roman"/>
          <w:b/>
          <w:sz w:val="24"/>
          <w:szCs w:val="24"/>
        </w:rPr>
        <w:t>Требования к структуре и функционированию СОТ.</w:t>
      </w:r>
    </w:p>
    <w:p w:rsidR="00424A9A" w:rsidRPr="00424A9A" w:rsidRDefault="00424A9A" w:rsidP="00424A9A">
      <w:pPr>
        <w:tabs>
          <w:tab w:val="left" w:pos="1418"/>
        </w:tabs>
        <w:spacing w:after="0" w:line="240" w:lineRule="auto"/>
        <w:ind w:firstLine="709"/>
        <w:jc w:val="both"/>
        <w:outlineLvl w:val="1"/>
        <w:rPr>
          <w:rFonts w:ascii="Times New Roman" w:hAnsi="Times New Roman"/>
          <w:sz w:val="24"/>
          <w:szCs w:val="24"/>
        </w:rPr>
      </w:pPr>
      <w:r w:rsidRPr="00424A9A">
        <w:rPr>
          <w:rFonts w:ascii="Times New Roman" w:hAnsi="Times New Roman"/>
          <w:bCs/>
          <w:sz w:val="24"/>
          <w:szCs w:val="24"/>
        </w:rPr>
        <w:t>Требования Заказчика к СОТ представлены с учетом положений –</w:t>
      </w:r>
      <w:r w:rsidRPr="00424A9A">
        <w:rPr>
          <w:rFonts w:ascii="Times New Roman" w:hAnsi="Times New Roman"/>
          <w:bCs/>
          <w:sz w:val="24"/>
          <w:szCs w:val="24"/>
        </w:rPr>
        <w:br/>
        <w:t xml:space="preserve">ГОСТ Р 51558-2014. </w:t>
      </w:r>
    </w:p>
    <w:p w:rsidR="00424A9A" w:rsidRPr="00424A9A" w:rsidRDefault="00424A9A" w:rsidP="00424A9A">
      <w:pPr>
        <w:pStyle w:val="affa"/>
        <w:shd w:val="clear" w:color="auto" w:fill="FFFFFF"/>
        <w:tabs>
          <w:tab w:val="left" w:pos="1418"/>
        </w:tabs>
        <w:spacing w:after="0" w:line="240" w:lineRule="auto"/>
        <w:ind w:left="0" w:firstLine="426"/>
        <w:jc w:val="both"/>
        <w:outlineLvl w:val="2"/>
        <w:rPr>
          <w:rFonts w:ascii="Times New Roman" w:hAnsi="Times New Roman"/>
          <w:sz w:val="24"/>
          <w:szCs w:val="24"/>
        </w:rPr>
      </w:pPr>
      <w:r w:rsidRPr="00424A9A">
        <w:rPr>
          <w:rFonts w:ascii="Times New Roman" w:hAnsi="Times New Roman"/>
          <w:sz w:val="24"/>
          <w:szCs w:val="24"/>
        </w:rPr>
        <w:t>Перед началом работы Исполнитель совместно с представителям Заказчика производит обследования объекта и определяет перечень демонтируемых камер.</w:t>
      </w:r>
    </w:p>
    <w:p w:rsidR="00424A9A" w:rsidRPr="00424A9A" w:rsidRDefault="00424A9A" w:rsidP="00424A9A">
      <w:pPr>
        <w:pStyle w:val="affa"/>
        <w:shd w:val="clear" w:color="auto" w:fill="FFFFFF"/>
        <w:tabs>
          <w:tab w:val="left" w:pos="1418"/>
        </w:tabs>
        <w:spacing w:after="0" w:line="240" w:lineRule="auto"/>
        <w:ind w:left="0" w:firstLine="426"/>
        <w:jc w:val="both"/>
        <w:outlineLvl w:val="2"/>
        <w:rPr>
          <w:rFonts w:ascii="Times New Roman" w:hAnsi="Times New Roman"/>
          <w:sz w:val="24"/>
          <w:szCs w:val="24"/>
        </w:rPr>
      </w:pPr>
      <w:r w:rsidRPr="00424A9A">
        <w:rPr>
          <w:rFonts w:ascii="Times New Roman" w:hAnsi="Times New Roman"/>
          <w:sz w:val="24"/>
          <w:szCs w:val="24"/>
        </w:rPr>
        <w:t xml:space="preserve">Исполнитель присваивает новым камерам (устанавливаемым) </w:t>
      </w:r>
      <w:r w:rsidRPr="00424A9A">
        <w:rPr>
          <w:rFonts w:ascii="Times New Roman" w:hAnsi="Times New Roman"/>
          <w:sz w:val="24"/>
          <w:szCs w:val="24"/>
          <w:lang w:val="en-US"/>
        </w:rPr>
        <w:t>IP</w:t>
      </w:r>
      <w:r w:rsidRPr="00424A9A">
        <w:rPr>
          <w:rFonts w:ascii="Times New Roman" w:hAnsi="Times New Roman"/>
          <w:sz w:val="24"/>
          <w:szCs w:val="24"/>
        </w:rPr>
        <w:t xml:space="preserve"> адреса демонтируемых камер.</w:t>
      </w:r>
    </w:p>
    <w:p w:rsidR="00424A9A" w:rsidRPr="00424A9A" w:rsidRDefault="00424A9A" w:rsidP="00424A9A">
      <w:pPr>
        <w:pStyle w:val="affa"/>
        <w:shd w:val="clear" w:color="auto" w:fill="FFFFFF"/>
        <w:tabs>
          <w:tab w:val="left" w:pos="1418"/>
        </w:tabs>
        <w:spacing w:after="0" w:line="240" w:lineRule="auto"/>
        <w:ind w:left="0" w:firstLine="426"/>
        <w:jc w:val="both"/>
        <w:outlineLvl w:val="2"/>
        <w:rPr>
          <w:rFonts w:ascii="Times New Roman" w:hAnsi="Times New Roman"/>
          <w:sz w:val="24"/>
          <w:szCs w:val="24"/>
        </w:rPr>
      </w:pPr>
      <w:r w:rsidRPr="00424A9A">
        <w:rPr>
          <w:rFonts w:ascii="Times New Roman" w:hAnsi="Times New Roman"/>
          <w:sz w:val="24"/>
          <w:szCs w:val="24"/>
        </w:rPr>
        <w:t>После установки камер Исполнитель проводит пуска-наладочные работы, которые включают:</w:t>
      </w:r>
    </w:p>
    <w:p w:rsidR="00424A9A" w:rsidRPr="00424A9A" w:rsidRDefault="00424A9A" w:rsidP="00424A9A">
      <w:pPr>
        <w:pStyle w:val="affa"/>
        <w:shd w:val="clear" w:color="auto" w:fill="FFFFFF"/>
        <w:tabs>
          <w:tab w:val="left" w:pos="1418"/>
        </w:tabs>
        <w:spacing w:after="0" w:line="240" w:lineRule="auto"/>
        <w:ind w:left="0" w:firstLine="426"/>
        <w:jc w:val="both"/>
        <w:outlineLvl w:val="2"/>
        <w:rPr>
          <w:rFonts w:ascii="Times New Roman" w:hAnsi="Times New Roman"/>
          <w:sz w:val="24"/>
          <w:szCs w:val="24"/>
        </w:rPr>
      </w:pPr>
      <w:r w:rsidRPr="00424A9A">
        <w:rPr>
          <w:rFonts w:ascii="Times New Roman" w:hAnsi="Times New Roman"/>
          <w:sz w:val="24"/>
          <w:szCs w:val="24"/>
        </w:rPr>
        <w:t>- прохождение сигнала от видеокамеры на видеорегистратор;</w:t>
      </w:r>
    </w:p>
    <w:p w:rsidR="00424A9A" w:rsidRPr="00424A9A" w:rsidRDefault="00424A9A" w:rsidP="00424A9A">
      <w:pPr>
        <w:pStyle w:val="affa"/>
        <w:shd w:val="clear" w:color="auto" w:fill="FFFFFF"/>
        <w:tabs>
          <w:tab w:val="left" w:pos="1418"/>
        </w:tabs>
        <w:spacing w:after="0" w:line="240" w:lineRule="auto"/>
        <w:ind w:left="0" w:firstLine="426"/>
        <w:jc w:val="both"/>
        <w:outlineLvl w:val="2"/>
        <w:rPr>
          <w:rFonts w:ascii="Times New Roman" w:hAnsi="Times New Roman"/>
          <w:sz w:val="24"/>
          <w:szCs w:val="24"/>
        </w:rPr>
      </w:pPr>
      <w:r w:rsidRPr="00424A9A">
        <w:rPr>
          <w:rFonts w:ascii="Times New Roman" w:hAnsi="Times New Roman"/>
          <w:sz w:val="24"/>
          <w:szCs w:val="24"/>
        </w:rPr>
        <w:t>- настройку угла обзора видеокамеры;</w:t>
      </w:r>
    </w:p>
    <w:p w:rsidR="00424A9A" w:rsidRPr="00424A9A" w:rsidRDefault="00424A9A" w:rsidP="00424A9A">
      <w:pPr>
        <w:pStyle w:val="affa"/>
        <w:shd w:val="clear" w:color="auto" w:fill="FFFFFF"/>
        <w:tabs>
          <w:tab w:val="left" w:pos="1418"/>
        </w:tabs>
        <w:spacing w:after="0" w:line="240" w:lineRule="auto"/>
        <w:ind w:left="0" w:firstLine="426"/>
        <w:jc w:val="both"/>
        <w:outlineLvl w:val="2"/>
        <w:rPr>
          <w:rFonts w:ascii="Times New Roman" w:hAnsi="Times New Roman"/>
          <w:sz w:val="24"/>
          <w:szCs w:val="24"/>
        </w:rPr>
      </w:pPr>
      <w:r w:rsidRPr="00424A9A">
        <w:rPr>
          <w:rFonts w:ascii="Times New Roman" w:hAnsi="Times New Roman"/>
          <w:sz w:val="24"/>
          <w:szCs w:val="24"/>
        </w:rPr>
        <w:t xml:space="preserve">- переобжатия контактов (0при необходимости). </w:t>
      </w:r>
    </w:p>
    <w:p w:rsidR="00424A9A" w:rsidRPr="00424A9A" w:rsidRDefault="00424A9A" w:rsidP="00424A9A">
      <w:pPr>
        <w:spacing w:after="0" w:line="240" w:lineRule="auto"/>
        <w:ind w:firstLine="567"/>
        <w:jc w:val="both"/>
        <w:rPr>
          <w:rFonts w:ascii="Times New Roman" w:hAnsi="Times New Roman"/>
          <w:sz w:val="24"/>
          <w:szCs w:val="24"/>
        </w:rPr>
      </w:pPr>
      <w:r w:rsidRPr="00424A9A">
        <w:rPr>
          <w:rFonts w:ascii="Times New Roman" w:hAnsi="Times New Roman"/>
          <w:sz w:val="24"/>
          <w:szCs w:val="24"/>
        </w:rPr>
        <w:t xml:space="preserve">По окончанию работы Исполнитель передает подрядчику логины и пароли от установленных камер, отдельным списком на бумажном носители и в электронной форме. </w:t>
      </w:r>
    </w:p>
    <w:p w:rsidR="00424A9A" w:rsidRPr="00424A9A" w:rsidRDefault="00424A9A" w:rsidP="00424A9A">
      <w:pPr>
        <w:spacing w:after="0" w:line="240" w:lineRule="auto"/>
        <w:ind w:firstLine="709"/>
        <w:rPr>
          <w:rFonts w:ascii="Times New Roman" w:hAnsi="Times New Roman"/>
          <w:b/>
          <w:sz w:val="24"/>
          <w:szCs w:val="24"/>
        </w:rPr>
      </w:pPr>
      <w:r w:rsidRPr="00424A9A">
        <w:rPr>
          <w:rFonts w:ascii="Times New Roman" w:hAnsi="Times New Roman"/>
          <w:b/>
          <w:sz w:val="24"/>
          <w:szCs w:val="24"/>
        </w:rPr>
        <w:t>5.4. Перечень товара, используемого при выполнении работ.</w:t>
      </w:r>
    </w:p>
    <w:p w:rsidR="00424A9A" w:rsidRPr="00424A9A" w:rsidRDefault="00424A9A" w:rsidP="00424A9A">
      <w:pPr>
        <w:spacing w:after="0" w:line="240" w:lineRule="auto"/>
        <w:outlineLvl w:val="0"/>
        <w:rPr>
          <w:rFonts w:ascii="Times New Roman" w:eastAsiaTheme="majorEastAsia" w:hAnsi="Times New Roman"/>
          <w:b/>
          <w:sz w:val="24"/>
          <w:szCs w:val="24"/>
        </w:rPr>
      </w:pPr>
    </w:p>
    <w:tbl>
      <w:tblPr>
        <w:tblStyle w:val="3fb"/>
        <w:tblpPr w:leftFromText="180" w:rightFromText="180" w:vertAnchor="text" w:tblpY="1"/>
        <w:tblOverlap w:val="never"/>
        <w:tblW w:w="10060" w:type="dxa"/>
        <w:tblLayout w:type="fixed"/>
        <w:tblLook w:val="04A0" w:firstRow="1" w:lastRow="0" w:firstColumn="1" w:lastColumn="0" w:noHBand="0" w:noVBand="1"/>
      </w:tblPr>
      <w:tblGrid>
        <w:gridCol w:w="562"/>
        <w:gridCol w:w="1418"/>
        <w:gridCol w:w="1275"/>
        <w:gridCol w:w="992"/>
        <w:gridCol w:w="2411"/>
        <w:gridCol w:w="1842"/>
        <w:gridCol w:w="1560"/>
      </w:tblGrid>
      <w:tr w:rsidR="00424A9A" w:rsidRPr="00424A9A" w:rsidTr="00843664">
        <w:trPr>
          <w:tblHeader/>
        </w:trPr>
        <w:tc>
          <w:tcPr>
            <w:tcW w:w="562" w:type="dxa"/>
            <w:vMerge w:val="restart"/>
            <w:vAlign w:val="center"/>
          </w:tcPr>
          <w:p w:rsidR="00424A9A" w:rsidRPr="00424A9A" w:rsidRDefault="00424A9A" w:rsidP="00424A9A">
            <w:pPr>
              <w:spacing w:after="0" w:line="240" w:lineRule="auto"/>
              <w:jc w:val="center"/>
              <w:rPr>
                <w:rFonts w:ascii="Times New Roman" w:hAnsi="Times New Roman"/>
                <w:sz w:val="24"/>
                <w:szCs w:val="24"/>
              </w:rPr>
            </w:pPr>
            <w:r w:rsidRPr="00424A9A">
              <w:rPr>
                <w:rFonts w:ascii="Times New Roman" w:hAnsi="Times New Roman"/>
                <w:sz w:val="24"/>
                <w:szCs w:val="24"/>
              </w:rPr>
              <w:t>№</w:t>
            </w:r>
          </w:p>
        </w:tc>
        <w:tc>
          <w:tcPr>
            <w:tcW w:w="1418" w:type="dxa"/>
            <w:vMerge w:val="restart"/>
            <w:vAlign w:val="center"/>
          </w:tcPr>
          <w:p w:rsidR="00424A9A" w:rsidRPr="00424A9A" w:rsidRDefault="00424A9A" w:rsidP="00424A9A">
            <w:pPr>
              <w:spacing w:after="0" w:line="240" w:lineRule="auto"/>
              <w:jc w:val="center"/>
              <w:rPr>
                <w:rFonts w:ascii="Times New Roman" w:hAnsi="Times New Roman"/>
                <w:color w:val="FF0000"/>
                <w:sz w:val="24"/>
                <w:szCs w:val="24"/>
              </w:rPr>
            </w:pPr>
            <w:r w:rsidRPr="00424A9A">
              <w:rPr>
                <w:rFonts w:ascii="Times New Roman" w:hAnsi="Times New Roman"/>
                <w:sz w:val="24"/>
                <w:szCs w:val="24"/>
              </w:rPr>
              <w:t>Наименование товара, (материала, оборудования)</w:t>
            </w:r>
          </w:p>
        </w:tc>
        <w:tc>
          <w:tcPr>
            <w:tcW w:w="1275" w:type="dxa"/>
            <w:vMerge w:val="restart"/>
          </w:tcPr>
          <w:p w:rsidR="00424A9A" w:rsidRPr="00424A9A" w:rsidRDefault="00424A9A" w:rsidP="00424A9A">
            <w:pPr>
              <w:spacing w:after="0" w:line="240" w:lineRule="auto"/>
              <w:jc w:val="center"/>
              <w:rPr>
                <w:rFonts w:ascii="Times New Roman" w:hAnsi="Times New Roman"/>
                <w:sz w:val="24"/>
                <w:szCs w:val="24"/>
                <w:lang w:val="en-US"/>
              </w:rPr>
            </w:pPr>
            <w:r w:rsidRPr="00424A9A">
              <w:rPr>
                <w:rFonts w:ascii="Times New Roman" w:hAnsi="Times New Roman"/>
                <w:sz w:val="24"/>
                <w:szCs w:val="24"/>
              </w:rPr>
              <w:t>Ед. измерения</w:t>
            </w:r>
          </w:p>
        </w:tc>
        <w:tc>
          <w:tcPr>
            <w:tcW w:w="992" w:type="dxa"/>
            <w:vMerge w:val="restart"/>
            <w:vAlign w:val="center"/>
          </w:tcPr>
          <w:p w:rsidR="00424A9A" w:rsidRPr="00424A9A" w:rsidRDefault="00424A9A" w:rsidP="00424A9A">
            <w:pPr>
              <w:spacing w:after="0" w:line="240" w:lineRule="auto"/>
              <w:jc w:val="center"/>
              <w:rPr>
                <w:rFonts w:ascii="Times New Roman" w:hAnsi="Times New Roman"/>
                <w:sz w:val="24"/>
                <w:szCs w:val="24"/>
              </w:rPr>
            </w:pPr>
            <w:r w:rsidRPr="00424A9A">
              <w:rPr>
                <w:rFonts w:ascii="Times New Roman" w:hAnsi="Times New Roman"/>
                <w:sz w:val="24"/>
                <w:szCs w:val="24"/>
              </w:rPr>
              <w:t>Количество</w:t>
            </w:r>
          </w:p>
        </w:tc>
        <w:tc>
          <w:tcPr>
            <w:tcW w:w="2411" w:type="dxa"/>
            <w:vMerge w:val="restart"/>
            <w:vAlign w:val="center"/>
          </w:tcPr>
          <w:p w:rsidR="00424A9A" w:rsidRPr="00424A9A" w:rsidRDefault="00424A9A" w:rsidP="00424A9A">
            <w:pPr>
              <w:spacing w:after="0" w:line="240" w:lineRule="auto"/>
              <w:jc w:val="center"/>
              <w:rPr>
                <w:rFonts w:ascii="Times New Roman" w:hAnsi="Times New Roman"/>
                <w:sz w:val="24"/>
                <w:szCs w:val="24"/>
              </w:rPr>
            </w:pPr>
            <w:r w:rsidRPr="00424A9A">
              <w:rPr>
                <w:rFonts w:ascii="Times New Roman" w:hAnsi="Times New Roman"/>
                <w:sz w:val="24"/>
                <w:szCs w:val="24"/>
              </w:rPr>
              <w:t>Характеристика (описание) товара</w:t>
            </w:r>
          </w:p>
        </w:tc>
        <w:tc>
          <w:tcPr>
            <w:tcW w:w="3402" w:type="dxa"/>
            <w:gridSpan w:val="2"/>
            <w:vAlign w:val="center"/>
          </w:tcPr>
          <w:p w:rsidR="00424A9A" w:rsidRPr="00424A9A" w:rsidRDefault="00424A9A" w:rsidP="00424A9A">
            <w:pPr>
              <w:spacing w:after="0" w:line="240" w:lineRule="auto"/>
              <w:jc w:val="center"/>
              <w:rPr>
                <w:rFonts w:ascii="Times New Roman" w:hAnsi="Times New Roman"/>
                <w:sz w:val="24"/>
                <w:szCs w:val="24"/>
              </w:rPr>
            </w:pPr>
            <w:r w:rsidRPr="00424A9A">
              <w:rPr>
                <w:rFonts w:ascii="Times New Roman" w:hAnsi="Times New Roman"/>
                <w:sz w:val="24"/>
                <w:szCs w:val="24"/>
              </w:rPr>
              <w:t>Параметры соответствия</w:t>
            </w:r>
          </w:p>
        </w:tc>
      </w:tr>
      <w:tr w:rsidR="00424A9A" w:rsidRPr="00424A9A" w:rsidTr="00843664">
        <w:trPr>
          <w:tblHeader/>
        </w:trPr>
        <w:tc>
          <w:tcPr>
            <w:tcW w:w="562" w:type="dxa"/>
            <w:vMerge/>
            <w:vAlign w:val="center"/>
          </w:tcPr>
          <w:p w:rsidR="00424A9A" w:rsidRPr="00424A9A" w:rsidRDefault="00424A9A" w:rsidP="00424A9A">
            <w:pPr>
              <w:spacing w:after="0" w:line="240" w:lineRule="auto"/>
              <w:jc w:val="center"/>
              <w:rPr>
                <w:rFonts w:ascii="Times New Roman" w:hAnsi="Times New Roman"/>
                <w:sz w:val="24"/>
                <w:szCs w:val="24"/>
              </w:rPr>
            </w:pPr>
          </w:p>
        </w:tc>
        <w:tc>
          <w:tcPr>
            <w:tcW w:w="1418" w:type="dxa"/>
            <w:vMerge/>
            <w:vAlign w:val="center"/>
          </w:tcPr>
          <w:p w:rsidR="00424A9A" w:rsidRPr="00424A9A" w:rsidRDefault="00424A9A" w:rsidP="00424A9A">
            <w:pPr>
              <w:spacing w:after="0" w:line="240" w:lineRule="auto"/>
              <w:jc w:val="center"/>
              <w:rPr>
                <w:rFonts w:ascii="Times New Roman" w:hAnsi="Times New Roman"/>
                <w:sz w:val="24"/>
                <w:szCs w:val="24"/>
              </w:rPr>
            </w:pPr>
          </w:p>
        </w:tc>
        <w:tc>
          <w:tcPr>
            <w:tcW w:w="1275" w:type="dxa"/>
            <w:vMerge/>
          </w:tcPr>
          <w:p w:rsidR="00424A9A" w:rsidRPr="00424A9A" w:rsidRDefault="00424A9A" w:rsidP="00424A9A">
            <w:pPr>
              <w:spacing w:after="0" w:line="240" w:lineRule="auto"/>
              <w:jc w:val="center"/>
              <w:rPr>
                <w:rFonts w:ascii="Times New Roman" w:hAnsi="Times New Roman"/>
                <w:sz w:val="24"/>
                <w:szCs w:val="24"/>
              </w:rPr>
            </w:pPr>
          </w:p>
        </w:tc>
        <w:tc>
          <w:tcPr>
            <w:tcW w:w="992" w:type="dxa"/>
            <w:vMerge/>
            <w:vAlign w:val="center"/>
          </w:tcPr>
          <w:p w:rsidR="00424A9A" w:rsidRPr="00424A9A" w:rsidRDefault="00424A9A" w:rsidP="00424A9A">
            <w:pPr>
              <w:spacing w:after="0" w:line="240" w:lineRule="auto"/>
              <w:jc w:val="center"/>
              <w:rPr>
                <w:rFonts w:ascii="Times New Roman" w:hAnsi="Times New Roman"/>
                <w:sz w:val="24"/>
                <w:szCs w:val="24"/>
              </w:rPr>
            </w:pPr>
          </w:p>
        </w:tc>
        <w:tc>
          <w:tcPr>
            <w:tcW w:w="2411" w:type="dxa"/>
            <w:vMerge/>
            <w:vAlign w:val="center"/>
          </w:tcPr>
          <w:p w:rsidR="00424A9A" w:rsidRPr="00424A9A" w:rsidRDefault="00424A9A" w:rsidP="00424A9A">
            <w:pPr>
              <w:spacing w:after="0" w:line="240" w:lineRule="auto"/>
              <w:jc w:val="center"/>
              <w:rPr>
                <w:rFonts w:ascii="Times New Roman" w:hAnsi="Times New Roman"/>
                <w:sz w:val="24"/>
                <w:szCs w:val="24"/>
              </w:rPr>
            </w:pPr>
          </w:p>
        </w:tc>
        <w:tc>
          <w:tcPr>
            <w:tcW w:w="1842" w:type="dxa"/>
            <w:tcBorders>
              <w:bottom w:val="single" w:sz="4" w:space="0" w:color="auto"/>
            </w:tcBorders>
            <w:vAlign w:val="center"/>
          </w:tcPr>
          <w:p w:rsidR="00424A9A" w:rsidRPr="00424A9A" w:rsidRDefault="00424A9A" w:rsidP="00424A9A">
            <w:pPr>
              <w:spacing w:after="0" w:line="240" w:lineRule="auto"/>
              <w:jc w:val="center"/>
              <w:rPr>
                <w:rFonts w:ascii="Times New Roman" w:hAnsi="Times New Roman"/>
                <w:sz w:val="24"/>
                <w:szCs w:val="24"/>
              </w:rPr>
            </w:pPr>
            <w:r w:rsidRPr="00424A9A">
              <w:rPr>
                <w:rFonts w:ascii="Times New Roman" w:hAnsi="Times New Roman"/>
                <w:sz w:val="24"/>
                <w:szCs w:val="24"/>
              </w:rPr>
              <w:t>Наименование,  изм. параметра</w:t>
            </w:r>
          </w:p>
        </w:tc>
        <w:tc>
          <w:tcPr>
            <w:tcW w:w="1560" w:type="dxa"/>
            <w:tcBorders>
              <w:bottom w:val="single" w:sz="4" w:space="0" w:color="auto"/>
            </w:tcBorders>
            <w:vAlign w:val="center"/>
          </w:tcPr>
          <w:p w:rsidR="00424A9A" w:rsidRPr="00424A9A" w:rsidRDefault="00424A9A" w:rsidP="00424A9A">
            <w:pPr>
              <w:spacing w:after="0" w:line="240" w:lineRule="auto"/>
              <w:jc w:val="center"/>
              <w:rPr>
                <w:rFonts w:ascii="Times New Roman" w:hAnsi="Times New Roman"/>
                <w:sz w:val="24"/>
                <w:szCs w:val="24"/>
              </w:rPr>
            </w:pPr>
            <w:r w:rsidRPr="00424A9A">
              <w:rPr>
                <w:rFonts w:ascii="Times New Roman" w:hAnsi="Times New Roman"/>
                <w:sz w:val="24"/>
                <w:szCs w:val="24"/>
              </w:rPr>
              <w:t>Значение параметра</w:t>
            </w:r>
          </w:p>
        </w:tc>
      </w:tr>
      <w:tr w:rsidR="00424A9A" w:rsidRPr="00424A9A" w:rsidTr="00843664">
        <w:tc>
          <w:tcPr>
            <w:tcW w:w="562" w:type="dxa"/>
            <w:vMerge w:val="restart"/>
          </w:tcPr>
          <w:p w:rsidR="00424A9A" w:rsidRPr="00424A9A" w:rsidRDefault="00424A9A" w:rsidP="00424A9A">
            <w:pPr>
              <w:spacing w:after="0" w:line="240" w:lineRule="auto"/>
              <w:rPr>
                <w:rFonts w:ascii="Times New Roman" w:hAnsi="Times New Roman"/>
                <w:sz w:val="24"/>
                <w:szCs w:val="24"/>
              </w:rPr>
            </w:pPr>
            <w:r w:rsidRPr="00424A9A">
              <w:rPr>
                <w:rFonts w:ascii="Times New Roman" w:hAnsi="Times New Roman"/>
                <w:sz w:val="24"/>
                <w:szCs w:val="24"/>
              </w:rPr>
              <w:t>1</w:t>
            </w:r>
          </w:p>
        </w:tc>
        <w:tc>
          <w:tcPr>
            <w:tcW w:w="1418" w:type="dxa"/>
            <w:vMerge w:val="restart"/>
          </w:tcPr>
          <w:p w:rsidR="00424A9A" w:rsidRPr="00424A9A" w:rsidRDefault="00424A9A" w:rsidP="00424A9A">
            <w:pPr>
              <w:spacing w:after="0" w:line="240" w:lineRule="auto"/>
              <w:rPr>
                <w:rFonts w:ascii="Times New Roman" w:hAnsi="Times New Roman"/>
                <w:sz w:val="24"/>
                <w:szCs w:val="24"/>
              </w:rPr>
            </w:pPr>
            <w:r w:rsidRPr="00424A9A">
              <w:rPr>
                <w:rFonts w:ascii="Times New Roman" w:hAnsi="Times New Roman"/>
                <w:bCs/>
                <w:sz w:val="24"/>
                <w:szCs w:val="24"/>
                <w:shd w:val="clear" w:color="auto" w:fill="FFFFFF"/>
              </w:rPr>
              <w:t>IP-видеокамера корпусная уличная</w:t>
            </w:r>
          </w:p>
        </w:tc>
        <w:tc>
          <w:tcPr>
            <w:tcW w:w="1275" w:type="dxa"/>
            <w:vMerge w:val="restart"/>
          </w:tcPr>
          <w:p w:rsidR="00424A9A" w:rsidRPr="00424A9A" w:rsidRDefault="00424A9A" w:rsidP="00424A9A">
            <w:pPr>
              <w:spacing w:after="0" w:line="240" w:lineRule="auto"/>
              <w:jc w:val="center"/>
              <w:rPr>
                <w:rFonts w:ascii="Times New Roman" w:hAnsi="Times New Roman"/>
                <w:sz w:val="24"/>
                <w:szCs w:val="24"/>
              </w:rPr>
            </w:pPr>
            <w:r w:rsidRPr="00424A9A">
              <w:rPr>
                <w:rFonts w:ascii="Times New Roman" w:hAnsi="Times New Roman"/>
                <w:sz w:val="24"/>
                <w:szCs w:val="24"/>
              </w:rPr>
              <w:t>шт</w:t>
            </w:r>
          </w:p>
        </w:tc>
        <w:tc>
          <w:tcPr>
            <w:tcW w:w="992" w:type="dxa"/>
            <w:vMerge w:val="restart"/>
          </w:tcPr>
          <w:p w:rsidR="00424A9A" w:rsidRPr="00424A9A" w:rsidRDefault="00424A9A" w:rsidP="00424A9A">
            <w:pPr>
              <w:spacing w:after="0" w:line="240" w:lineRule="auto"/>
              <w:jc w:val="center"/>
              <w:rPr>
                <w:rFonts w:ascii="Times New Roman" w:hAnsi="Times New Roman"/>
                <w:sz w:val="24"/>
                <w:szCs w:val="24"/>
              </w:rPr>
            </w:pPr>
            <w:r w:rsidRPr="00424A9A">
              <w:rPr>
                <w:rFonts w:ascii="Times New Roman" w:hAnsi="Times New Roman"/>
                <w:sz w:val="24"/>
                <w:szCs w:val="24"/>
              </w:rPr>
              <w:t>35</w:t>
            </w:r>
          </w:p>
        </w:tc>
        <w:tc>
          <w:tcPr>
            <w:tcW w:w="2411" w:type="dxa"/>
            <w:vMerge w:val="restart"/>
          </w:tcPr>
          <w:p w:rsidR="00424A9A" w:rsidRPr="00424A9A" w:rsidRDefault="00424A9A" w:rsidP="00424A9A">
            <w:pPr>
              <w:spacing w:after="0" w:line="240" w:lineRule="auto"/>
              <w:rPr>
                <w:rFonts w:ascii="Times New Roman" w:hAnsi="Times New Roman"/>
                <w:sz w:val="24"/>
                <w:szCs w:val="24"/>
              </w:rPr>
            </w:pPr>
            <w:r w:rsidRPr="00424A9A">
              <w:rPr>
                <w:rFonts w:ascii="Times New Roman" w:hAnsi="Times New Roman"/>
                <w:sz w:val="24"/>
                <w:szCs w:val="24"/>
              </w:rPr>
              <w:t xml:space="preserve">- питание </w:t>
            </w:r>
            <w:r w:rsidRPr="00424A9A">
              <w:rPr>
                <w:rFonts w:ascii="Times New Roman" w:hAnsi="Times New Roman"/>
                <w:color w:val="000000"/>
                <w:sz w:val="24"/>
                <w:szCs w:val="24"/>
              </w:rPr>
              <w:t>через стандартную витую пару в сети Ethernet</w:t>
            </w:r>
            <w:r w:rsidRPr="00424A9A">
              <w:rPr>
                <w:rFonts w:ascii="Times New Roman" w:hAnsi="Times New Roman"/>
                <w:sz w:val="24"/>
                <w:szCs w:val="24"/>
              </w:rPr>
              <w:t xml:space="preserve"> </w:t>
            </w:r>
            <w:r w:rsidRPr="00424A9A">
              <w:rPr>
                <w:rFonts w:ascii="Times New Roman" w:hAnsi="Times New Roman"/>
                <w:sz w:val="24"/>
                <w:szCs w:val="24"/>
                <w:lang w:val="en-US"/>
              </w:rPr>
              <w:t>PoE</w:t>
            </w:r>
          </w:p>
          <w:p w:rsidR="00424A9A" w:rsidRPr="00424A9A" w:rsidRDefault="00424A9A" w:rsidP="00424A9A">
            <w:pPr>
              <w:spacing w:after="0" w:line="240" w:lineRule="auto"/>
              <w:rPr>
                <w:rFonts w:ascii="Times New Roman" w:hAnsi="Times New Roman"/>
                <w:sz w:val="24"/>
                <w:szCs w:val="24"/>
              </w:rPr>
            </w:pPr>
            <w:r w:rsidRPr="00424A9A">
              <w:rPr>
                <w:rFonts w:ascii="Times New Roman" w:hAnsi="Times New Roman"/>
                <w:sz w:val="24"/>
                <w:szCs w:val="24"/>
              </w:rPr>
              <w:t>- рабочий диапазон температур -50 … 60 °С</w:t>
            </w:r>
          </w:p>
          <w:p w:rsidR="00424A9A" w:rsidRPr="00424A9A" w:rsidRDefault="00424A9A" w:rsidP="00424A9A">
            <w:pPr>
              <w:spacing w:after="0" w:line="240" w:lineRule="auto"/>
              <w:rPr>
                <w:rFonts w:ascii="Times New Roman" w:hAnsi="Times New Roman"/>
                <w:sz w:val="24"/>
                <w:szCs w:val="24"/>
                <w:lang w:eastAsia="en-US"/>
              </w:rPr>
            </w:pPr>
            <w:r w:rsidRPr="00424A9A">
              <w:rPr>
                <w:rFonts w:ascii="Times New Roman" w:hAnsi="Times New Roman"/>
                <w:sz w:val="24"/>
                <w:szCs w:val="24"/>
                <w:lang w:eastAsia="en-US"/>
              </w:rPr>
              <w:t>-  фокусное расстояние объектива 2,7-13,5 мм</w:t>
            </w:r>
          </w:p>
          <w:p w:rsidR="00424A9A" w:rsidRPr="00424A9A" w:rsidRDefault="00424A9A" w:rsidP="00424A9A">
            <w:pPr>
              <w:spacing w:after="0" w:line="240" w:lineRule="auto"/>
              <w:rPr>
                <w:rFonts w:ascii="Times New Roman" w:hAnsi="Times New Roman"/>
                <w:sz w:val="24"/>
                <w:szCs w:val="24"/>
                <w:shd w:val="clear" w:color="auto" w:fill="FFFFFF"/>
              </w:rPr>
            </w:pPr>
            <w:r w:rsidRPr="00424A9A">
              <w:rPr>
                <w:rFonts w:ascii="Times New Roman" w:hAnsi="Times New Roman"/>
                <w:sz w:val="24"/>
                <w:szCs w:val="24"/>
                <w:lang w:eastAsia="en-US"/>
              </w:rPr>
              <w:t>- т</w:t>
            </w:r>
            <w:r w:rsidRPr="00424A9A">
              <w:rPr>
                <w:rFonts w:ascii="Times New Roman" w:hAnsi="Times New Roman"/>
                <w:sz w:val="24"/>
                <w:szCs w:val="24"/>
                <w:shd w:val="clear" w:color="auto" w:fill="FFFFFF"/>
              </w:rPr>
              <w:t>ип матрицы: 1/3”</w:t>
            </w:r>
          </w:p>
          <w:p w:rsidR="00424A9A" w:rsidRPr="00424A9A" w:rsidRDefault="00424A9A" w:rsidP="00424A9A">
            <w:pPr>
              <w:spacing w:after="0" w:line="240" w:lineRule="auto"/>
              <w:rPr>
                <w:rFonts w:ascii="Times New Roman" w:hAnsi="Times New Roman"/>
                <w:sz w:val="24"/>
                <w:szCs w:val="24"/>
                <w:shd w:val="clear" w:color="auto" w:fill="FFFFFF"/>
              </w:rPr>
            </w:pPr>
            <w:r w:rsidRPr="00424A9A">
              <w:rPr>
                <w:rFonts w:ascii="Times New Roman" w:hAnsi="Times New Roman"/>
                <w:sz w:val="24"/>
                <w:szCs w:val="24"/>
                <w:shd w:val="clear" w:color="auto" w:fill="FFFFFF"/>
              </w:rPr>
              <w:t xml:space="preserve">- тип объектива моторизированный </w:t>
            </w:r>
          </w:p>
        </w:tc>
        <w:tc>
          <w:tcPr>
            <w:tcW w:w="1842" w:type="dxa"/>
            <w:tcBorders>
              <w:bottom w:val="single" w:sz="4" w:space="0" w:color="auto"/>
            </w:tcBorders>
          </w:tcPr>
          <w:p w:rsidR="00424A9A" w:rsidRPr="00424A9A" w:rsidRDefault="00424A9A" w:rsidP="00424A9A">
            <w:pPr>
              <w:spacing w:after="0" w:line="240" w:lineRule="auto"/>
              <w:rPr>
                <w:rFonts w:ascii="Times New Roman" w:hAnsi="Times New Roman"/>
                <w:sz w:val="24"/>
                <w:szCs w:val="24"/>
              </w:rPr>
            </w:pPr>
            <w:r w:rsidRPr="00424A9A">
              <w:rPr>
                <w:rFonts w:ascii="Times New Roman" w:eastAsiaTheme="majorEastAsia" w:hAnsi="Times New Roman"/>
                <w:sz w:val="24"/>
                <w:szCs w:val="24"/>
                <w:lang w:eastAsia="en-US"/>
              </w:rPr>
              <w:t xml:space="preserve">- разрешающая способность, </w:t>
            </w:r>
            <w:r w:rsidRPr="00424A9A">
              <w:rPr>
                <w:rFonts w:ascii="Times New Roman" w:eastAsiaTheme="majorEastAsia" w:hAnsi="Times New Roman"/>
                <w:sz w:val="24"/>
                <w:szCs w:val="24"/>
                <w:lang w:val="en-US" w:eastAsia="en-US"/>
              </w:rPr>
              <w:t>Mpix.</w:t>
            </w:r>
          </w:p>
        </w:tc>
        <w:tc>
          <w:tcPr>
            <w:tcW w:w="1560" w:type="dxa"/>
            <w:tcBorders>
              <w:bottom w:val="single" w:sz="4" w:space="0" w:color="auto"/>
            </w:tcBorders>
          </w:tcPr>
          <w:p w:rsidR="00424A9A" w:rsidRPr="00424A9A" w:rsidRDefault="00424A9A" w:rsidP="00424A9A">
            <w:pPr>
              <w:spacing w:after="0" w:line="240" w:lineRule="auto"/>
              <w:rPr>
                <w:rFonts w:ascii="Times New Roman" w:hAnsi="Times New Roman"/>
                <w:sz w:val="24"/>
                <w:szCs w:val="24"/>
                <w:lang w:eastAsia="en-US"/>
              </w:rPr>
            </w:pPr>
            <w:r w:rsidRPr="00424A9A">
              <w:rPr>
                <w:rFonts w:ascii="Times New Roman" w:hAnsi="Times New Roman"/>
                <w:sz w:val="24"/>
                <w:szCs w:val="24"/>
                <w:lang w:eastAsia="en-US"/>
              </w:rPr>
              <w:t xml:space="preserve">не менее </w:t>
            </w:r>
          </w:p>
          <w:p w:rsidR="00424A9A" w:rsidRPr="00424A9A" w:rsidRDefault="00424A9A" w:rsidP="00424A9A">
            <w:pPr>
              <w:spacing w:after="0" w:line="240" w:lineRule="auto"/>
              <w:rPr>
                <w:rFonts w:ascii="Times New Roman" w:hAnsi="Times New Roman"/>
                <w:sz w:val="24"/>
                <w:szCs w:val="24"/>
              </w:rPr>
            </w:pPr>
            <w:r w:rsidRPr="00424A9A">
              <w:rPr>
                <w:rFonts w:ascii="Times New Roman" w:hAnsi="Times New Roman"/>
                <w:sz w:val="24"/>
                <w:szCs w:val="24"/>
                <w:lang w:eastAsia="en-US"/>
              </w:rPr>
              <w:t>4</w:t>
            </w:r>
          </w:p>
        </w:tc>
      </w:tr>
      <w:tr w:rsidR="00424A9A" w:rsidRPr="00424A9A" w:rsidTr="00843664">
        <w:tc>
          <w:tcPr>
            <w:tcW w:w="562" w:type="dxa"/>
            <w:vMerge/>
          </w:tcPr>
          <w:p w:rsidR="00424A9A" w:rsidRPr="00424A9A" w:rsidRDefault="00424A9A" w:rsidP="00424A9A">
            <w:pPr>
              <w:spacing w:after="0" w:line="240" w:lineRule="auto"/>
              <w:rPr>
                <w:rFonts w:ascii="Times New Roman" w:hAnsi="Times New Roman"/>
                <w:sz w:val="24"/>
                <w:szCs w:val="24"/>
              </w:rPr>
            </w:pPr>
          </w:p>
        </w:tc>
        <w:tc>
          <w:tcPr>
            <w:tcW w:w="1418" w:type="dxa"/>
            <w:vMerge/>
          </w:tcPr>
          <w:p w:rsidR="00424A9A" w:rsidRPr="00424A9A" w:rsidRDefault="00424A9A" w:rsidP="00424A9A">
            <w:pPr>
              <w:spacing w:after="0" w:line="240" w:lineRule="auto"/>
              <w:rPr>
                <w:rFonts w:ascii="Times New Roman" w:hAnsi="Times New Roman"/>
                <w:sz w:val="24"/>
                <w:szCs w:val="24"/>
              </w:rPr>
            </w:pPr>
          </w:p>
        </w:tc>
        <w:tc>
          <w:tcPr>
            <w:tcW w:w="1275" w:type="dxa"/>
            <w:vMerge/>
          </w:tcPr>
          <w:p w:rsidR="00424A9A" w:rsidRPr="00424A9A" w:rsidRDefault="00424A9A" w:rsidP="00424A9A">
            <w:pPr>
              <w:spacing w:after="0" w:line="240" w:lineRule="auto"/>
              <w:jc w:val="center"/>
              <w:rPr>
                <w:rFonts w:ascii="Times New Roman" w:hAnsi="Times New Roman"/>
                <w:sz w:val="24"/>
                <w:szCs w:val="24"/>
              </w:rPr>
            </w:pPr>
          </w:p>
        </w:tc>
        <w:tc>
          <w:tcPr>
            <w:tcW w:w="992" w:type="dxa"/>
            <w:vMerge/>
          </w:tcPr>
          <w:p w:rsidR="00424A9A" w:rsidRPr="00424A9A" w:rsidRDefault="00424A9A" w:rsidP="00424A9A">
            <w:pPr>
              <w:spacing w:after="0" w:line="240" w:lineRule="auto"/>
              <w:jc w:val="center"/>
              <w:rPr>
                <w:rFonts w:ascii="Times New Roman" w:hAnsi="Times New Roman"/>
                <w:sz w:val="24"/>
                <w:szCs w:val="24"/>
              </w:rPr>
            </w:pPr>
          </w:p>
        </w:tc>
        <w:tc>
          <w:tcPr>
            <w:tcW w:w="2411" w:type="dxa"/>
            <w:vMerge/>
          </w:tcPr>
          <w:p w:rsidR="00424A9A" w:rsidRPr="00424A9A" w:rsidRDefault="00424A9A" w:rsidP="00424A9A">
            <w:pPr>
              <w:spacing w:after="0" w:line="240" w:lineRule="auto"/>
              <w:rPr>
                <w:rFonts w:ascii="Times New Roman" w:hAnsi="Times New Roman"/>
                <w:sz w:val="24"/>
                <w:szCs w:val="24"/>
                <w:shd w:val="clear" w:color="auto" w:fill="FFFFFF"/>
              </w:rPr>
            </w:pPr>
          </w:p>
        </w:tc>
        <w:tc>
          <w:tcPr>
            <w:tcW w:w="1842" w:type="dxa"/>
            <w:tcBorders>
              <w:bottom w:val="single" w:sz="4" w:space="0" w:color="auto"/>
            </w:tcBorders>
          </w:tcPr>
          <w:p w:rsidR="00424A9A" w:rsidRPr="00424A9A" w:rsidRDefault="00424A9A" w:rsidP="00424A9A">
            <w:pPr>
              <w:spacing w:after="0" w:line="240" w:lineRule="auto"/>
              <w:rPr>
                <w:rFonts w:ascii="Times New Roman" w:hAnsi="Times New Roman"/>
                <w:sz w:val="24"/>
                <w:szCs w:val="24"/>
                <w:shd w:val="clear" w:color="auto" w:fill="FFFFFF"/>
              </w:rPr>
            </w:pPr>
            <w:r w:rsidRPr="00424A9A">
              <w:rPr>
                <w:rFonts w:ascii="Times New Roman" w:hAnsi="Times New Roman"/>
                <w:sz w:val="24"/>
                <w:szCs w:val="24"/>
                <w:shd w:val="clear" w:color="auto" w:fill="FFFFFF"/>
              </w:rPr>
              <w:t>- частота кадров при максимальном разрешении, к\с</w:t>
            </w:r>
          </w:p>
        </w:tc>
        <w:tc>
          <w:tcPr>
            <w:tcW w:w="1560" w:type="dxa"/>
            <w:tcBorders>
              <w:bottom w:val="single" w:sz="4" w:space="0" w:color="auto"/>
            </w:tcBorders>
          </w:tcPr>
          <w:p w:rsidR="00424A9A" w:rsidRPr="00424A9A" w:rsidRDefault="00424A9A" w:rsidP="00424A9A">
            <w:pPr>
              <w:spacing w:after="0" w:line="240" w:lineRule="auto"/>
              <w:rPr>
                <w:rFonts w:ascii="Times New Roman" w:hAnsi="Times New Roman"/>
                <w:sz w:val="24"/>
                <w:szCs w:val="24"/>
              </w:rPr>
            </w:pPr>
            <w:r w:rsidRPr="00424A9A">
              <w:rPr>
                <w:rFonts w:ascii="Times New Roman" w:hAnsi="Times New Roman"/>
                <w:sz w:val="24"/>
                <w:szCs w:val="24"/>
              </w:rPr>
              <w:t>не менее 25</w:t>
            </w:r>
          </w:p>
        </w:tc>
      </w:tr>
      <w:tr w:rsidR="00424A9A" w:rsidRPr="00424A9A" w:rsidTr="00843664">
        <w:tc>
          <w:tcPr>
            <w:tcW w:w="562" w:type="dxa"/>
            <w:vMerge/>
          </w:tcPr>
          <w:p w:rsidR="00424A9A" w:rsidRPr="00424A9A" w:rsidRDefault="00424A9A" w:rsidP="00424A9A">
            <w:pPr>
              <w:spacing w:after="0" w:line="240" w:lineRule="auto"/>
              <w:rPr>
                <w:rFonts w:ascii="Times New Roman" w:hAnsi="Times New Roman"/>
                <w:sz w:val="24"/>
                <w:szCs w:val="24"/>
              </w:rPr>
            </w:pPr>
          </w:p>
        </w:tc>
        <w:tc>
          <w:tcPr>
            <w:tcW w:w="1418" w:type="dxa"/>
            <w:vMerge/>
          </w:tcPr>
          <w:p w:rsidR="00424A9A" w:rsidRPr="00424A9A" w:rsidRDefault="00424A9A" w:rsidP="00424A9A">
            <w:pPr>
              <w:spacing w:after="0" w:line="240" w:lineRule="auto"/>
              <w:rPr>
                <w:rFonts w:ascii="Times New Roman" w:hAnsi="Times New Roman"/>
                <w:sz w:val="24"/>
                <w:szCs w:val="24"/>
              </w:rPr>
            </w:pPr>
          </w:p>
        </w:tc>
        <w:tc>
          <w:tcPr>
            <w:tcW w:w="1275" w:type="dxa"/>
            <w:vMerge/>
          </w:tcPr>
          <w:p w:rsidR="00424A9A" w:rsidRPr="00424A9A" w:rsidRDefault="00424A9A" w:rsidP="00424A9A">
            <w:pPr>
              <w:spacing w:after="0" w:line="240" w:lineRule="auto"/>
              <w:jc w:val="center"/>
              <w:rPr>
                <w:rFonts w:ascii="Times New Roman" w:hAnsi="Times New Roman"/>
                <w:sz w:val="24"/>
                <w:szCs w:val="24"/>
              </w:rPr>
            </w:pPr>
          </w:p>
        </w:tc>
        <w:tc>
          <w:tcPr>
            <w:tcW w:w="992" w:type="dxa"/>
            <w:vMerge/>
          </w:tcPr>
          <w:p w:rsidR="00424A9A" w:rsidRPr="00424A9A" w:rsidRDefault="00424A9A" w:rsidP="00424A9A">
            <w:pPr>
              <w:spacing w:after="0" w:line="240" w:lineRule="auto"/>
              <w:jc w:val="center"/>
              <w:rPr>
                <w:rFonts w:ascii="Times New Roman" w:hAnsi="Times New Roman"/>
                <w:sz w:val="24"/>
                <w:szCs w:val="24"/>
              </w:rPr>
            </w:pPr>
          </w:p>
        </w:tc>
        <w:tc>
          <w:tcPr>
            <w:tcW w:w="2411" w:type="dxa"/>
            <w:vMerge/>
          </w:tcPr>
          <w:p w:rsidR="00424A9A" w:rsidRPr="00424A9A" w:rsidRDefault="00424A9A" w:rsidP="00424A9A">
            <w:pPr>
              <w:spacing w:after="0" w:line="240" w:lineRule="auto"/>
              <w:rPr>
                <w:rFonts w:ascii="Times New Roman" w:hAnsi="Times New Roman"/>
                <w:sz w:val="24"/>
                <w:szCs w:val="24"/>
                <w:shd w:val="clear" w:color="auto" w:fill="FFFFFF"/>
              </w:rPr>
            </w:pPr>
          </w:p>
        </w:tc>
        <w:tc>
          <w:tcPr>
            <w:tcW w:w="1842" w:type="dxa"/>
          </w:tcPr>
          <w:p w:rsidR="00424A9A" w:rsidRPr="00424A9A" w:rsidRDefault="00424A9A" w:rsidP="00424A9A">
            <w:pPr>
              <w:spacing w:after="0" w:line="240" w:lineRule="auto"/>
              <w:rPr>
                <w:rFonts w:ascii="Times New Roman" w:hAnsi="Times New Roman"/>
                <w:sz w:val="24"/>
                <w:szCs w:val="24"/>
                <w:shd w:val="clear" w:color="auto" w:fill="FFFFFF"/>
              </w:rPr>
            </w:pPr>
            <w:r w:rsidRPr="00424A9A">
              <w:rPr>
                <w:rFonts w:ascii="Times New Roman" w:hAnsi="Times New Roman"/>
                <w:sz w:val="24"/>
                <w:szCs w:val="24"/>
                <w:shd w:val="clear" w:color="auto" w:fill="FFFFFF"/>
              </w:rPr>
              <w:t>- ИК подсветка, м</w:t>
            </w:r>
          </w:p>
        </w:tc>
        <w:tc>
          <w:tcPr>
            <w:tcW w:w="1560" w:type="dxa"/>
          </w:tcPr>
          <w:p w:rsidR="00424A9A" w:rsidRPr="00424A9A" w:rsidRDefault="00424A9A" w:rsidP="00424A9A">
            <w:pPr>
              <w:spacing w:after="0" w:line="240" w:lineRule="auto"/>
              <w:rPr>
                <w:rFonts w:ascii="Times New Roman" w:hAnsi="Times New Roman"/>
                <w:sz w:val="24"/>
                <w:szCs w:val="24"/>
              </w:rPr>
            </w:pPr>
            <w:r w:rsidRPr="00424A9A">
              <w:rPr>
                <w:rFonts w:ascii="Times New Roman" w:hAnsi="Times New Roman"/>
                <w:sz w:val="24"/>
                <w:szCs w:val="24"/>
              </w:rPr>
              <w:t>не менее 50 м</w:t>
            </w:r>
          </w:p>
        </w:tc>
      </w:tr>
    </w:tbl>
    <w:p w:rsidR="00424A9A" w:rsidRPr="00424A9A" w:rsidRDefault="00424A9A" w:rsidP="00424A9A">
      <w:pPr>
        <w:autoSpaceDE w:val="0"/>
        <w:autoSpaceDN w:val="0"/>
        <w:spacing w:after="0" w:line="240" w:lineRule="auto"/>
        <w:contextualSpacing/>
        <w:jc w:val="center"/>
        <w:rPr>
          <w:rFonts w:ascii="Times New Roman" w:hAnsi="Times New Roman"/>
          <w:b/>
          <w:sz w:val="24"/>
          <w:szCs w:val="24"/>
        </w:rPr>
      </w:pPr>
    </w:p>
    <w:p w:rsidR="00424A9A" w:rsidRPr="00424A9A" w:rsidRDefault="00424A9A" w:rsidP="00424A9A">
      <w:pPr>
        <w:autoSpaceDE w:val="0"/>
        <w:autoSpaceDN w:val="0"/>
        <w:spacing w:after="0" w:line="240" w:lineRule="auto"/>
        <w:contextualSpacing/>
        <w:jc w:val="center"/>
        <w:rPr>
          <w:rFonts w:ascii="Times New Roman" w:hAnsi="Times New Roman"/>
          <w:b/>
          <w:i/>
          <w:sz w:val="24"/>
          <w:szCs w:val="24"/>
        </w:rPr>
      </w:pPr>
      <w:r w:rsidRPr="00424A9A">
        <w:rPr>
          <w:rFonts w:ascii="Times New Roman" w:hAnsi="Times New Roman"/>
          <w:b/>
          <w:sz w:val="24"/>
          <w:szCs w:val="24"/>
        </w:rPr>
        <w:t>6.ТРЕБОВАНИЯ К ПОРЯДКУ ВЫПОЛНЕНИЯ РАБОТ</w:t>
      </w:r>
    </w:p>
    <w:p w:rsidR="00424A9A" w:rsidRPr="00424A9A" w:rsidRDefault="00424A9A" w:rsidP="00424A9A">
      <w:pPr>
        <w:spacing w:after="0" w:line="240" w:lineRule="auto"/>
        <w:ind w:firstLine="709"/>
        <w:jc w:val="both"/>
        <w:rPr>
          <w:rFonts w:ascii="Times New Roman" w:hAnsi="Times New Roman"/>
          <w:b/>
          <w:sz w:val="24"/>
          <w:szCs w:val="24"/>
        </w:rPr>
      </w:pPr>
    </w:p>
    <w:p w:rsidR="00424A9A" w:rsidRPr="00424A9A" w:rsidRDefault="00424A9A" w:rsidP="00424A9A">
      <w:pPr>
        <w:spacing w:after="0" w:line="240" w:lineRule="auto"/>
        <w:jc w:val="both"/>
        <w:rPr>
          <w:rFonts w:ascii="Times New Roman" w:hAnsi="Times New Roman"/>
          <w:b/>
          <w:sz w:val="24"/>
          <w:szCs w:val="24"/>
        </w:rPr>
      </w:pPr>
      <w:r w:rsidRPr="00424A9A">
        <w:rPr>
          <w:rFonts w:ascii="Times New Roman" w:hAnsi="Times New Roman"/>
          <w:b/>
          <w:sz w:val="24"/>
          <w:szCs w:val="24"/>
        </w:rPr>
        <w:t>6.1. Требования к качеству работ</w:t>
      </w:r>
    </w:p>
    <w:p w:rsidR="00424A9A" w:rsidRPr="00424A9A" w:rsidRDefault="00424A9A" w:rsidP="00424A9A">
      <w:pPr>
        <w:spacing w:after="0" w:line="240" w:lineRule="auto"/>
        <w:ind w:firstLine="709"/>
        <w:jc w:val="both"/>
        <w:rPr>
          <w:rFonts w:ascii="Times New Roman" w:hAnsi="Times New Roman"/>
          <w:sz w:val="24"/>
          <w:szCs w:val="24"/>
        </w:rPr>
      </w:pPr>
      <w:r w:rsidRPr="00424A9A">
        <w:rPr>
          <w:rFonts w:ascii="Times New Roman" w:hAnsi="Times New Roman"/>
          <w:sz w:val="24"/>
          <w:szCs w:val="24"/>
        </w:rPr>
        <w:t>6.1.1. Подрядчику при выполнении работ необходимо руководствоваться нормативно-правовыми документами:</w:t>
      </w:r>
    </w:p>
    <w:p w:rsidR="00424A9A" w:rsidRPr="00424A9A" w:rsidRDefault="00424A9A" w:rsidP="00424A9A">
      <w:pPr>
        <w:pStyle w:val="affa"/>
        <w:numPr>
          <w:ilvl w:val="0"/>
          <w:numId w:val="21"/>
        </w:numPr>
        <w:shd w:val="clear" w:color="auto" w:fill="FFFFFF"/>
        <w:spacing w:after="0" w:line="240" w:lineRule="auto"/>
        <w:ind w:left="0" w:firstLine="675"/>
        <w:jc w:val="both"/>
        <w:rPr>
          <w:rFonts w:ascii="Times New Roman" w:hAnsi="Times New Roman"/>
          <w:sz w:val="24"/>
          <w:szCs w:val="24"/>
        </w:rPr>
      </w:pPr>
      <w:r w:rsidRPr="00424A9A">
        <w:rPr>
          <w:rFonts w:ascii="Times New Roman" w:hAnsi="Times New Roman"/>
          <w:sz w:val="24"/>
          <w:szCs w:val="24"/>
        </w:rPr>
        <w:t xml:space="preserve">ГОСТ Р 52551-2016 Системы охраны и безопасности. Термины </w:t>
      </w:r>
      <w:r w:rsidRPr="00424A9A">
        <w:rPr>
          <w:rFonts w:ascii="Times New Roman" w:hAnsi="Times New Roman"/>
          <w:sz w:val="24"/>
          <w:szCs w:val="24"/>
        </w:rPr>
        <w:br/>
        <w:t>и определения;</w:t>
      </w:r>
    </w:p>
    <w:p w:rsidR="00424A9A" w:rsidRPr="00424A9A" w:rsidRDefault="00424A9A" w:rsidP="00424A9A">
      <w:pPr>
        <w:pStyle w:val="affa"/>
        <w:numPr>
          <w:ilvl w:val="0"/>
          <w:numId w:val="21"/>
        </w:numPr>
        <w:shd w:val="clear" w:color="auto" w:fill="FFFFFF"/>
        <w:spacing w:after="0" w:line="240" w:lineRule="auto"/>
        <w:ind w:left="0" w:firstLine="675"/>
        <w:jc w:val="both"/>
        <w:rPr>
          <w:rFonts w:ascii="Times New Roman" w:hAnsi="Times New Roman"/>
          <w:sz w:val="24"/>
          <w:szCs w:val="24"/>
        </w:rPr>
      </w:pPr>
      <w:r w:rsidRPr="00424A9A">
        <w:rPr>
          <w:rFonts w:ascii="Times New Roman" w:hAnsi="Times New Roman"/>
          <w:sz w:val="24"/>
          <w:szCs w:val="24"/>
        </w:rPr>
        <w:t xml:space="preserve">ГОСТ Р 53704-2009. Системы безопасности комплексные </w:t>
      </w:r>
      <w:r w:rsidRPr="00424A9A">
        <w:rPr>
          <w:rFonts w:ascii="Times New Roman" w:hAnsi="Times New Roman"/>
          <w:sz w:val="24"/>
          <w:szCs w:val="24"/>
        </w:rPr>
        <w:br/>
        <w:t>и интегрированные. Общие технические требования;</w:t>
      </w:r>
    </w:p>
    <w:p w:rsidR="00424A9A" w:rsidRPr="00424A9A" w:rsidRDefault="00424A9A" w:rsidP="00424A9A">
      <w:pPr>
        <w:pStyle w:val="affa"/>
        <w:numPr>
          <w:ilvl w:val="0"/>
          <w:numId w:val="21"/>
        </w:numPr>
        <w:shd w:val="clear" w:color="auto" w:fill="FFFFFF"/>
        <w:spacing w:after="0" w:line="240" w:lineRule="auto"/>
        <w:ind w:left="0" w:firstLine="675"/>
        <w:jc w:val="both"/>
        <w:rPr>
          <w:rFonts w:ascii="Times New Roman" w:hAnsi="Times New Roman"/>
          <w:sz w:val="24"/>
          <w:szCs w:val="24"/>
        </w:rPr>
      </w:pPr>
      <w:r w:rsidRPr="00424A9A">
        <w:rPr>
          <w:rFonts w:ascii="Times New Roman" w:hAnsi="Times New Roman"/>
          <w:sz w:val="24"/>
          <w:szCs w:val="24"/>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rsidR="00424A9A" w:rsidRPr="00424A9A" w:rsidRDefault="00424A9A" w:rsidP="00424A9A">
      <w:pPr>
        <w:pStyle w:val="affa"/>
        <w:numPr>
          <w:ilvl w:val="0"/>
          <w:numId w:val="21"/>
        </w:numPr>
        <w:shd w:val="clear" w:color="auto" w:fill="FFFFFF"/>
        <w:spacing w:after="0" w:line="240" w:lineRule="auto"/>
        <w:ind w:left="0" w:firstLine="675"/>
        <w:jc w:val="both"/>
        <w:rPr>
          <w:rFonts w:ascii="Times New Roman" w:hAnsi="Times New Roman"/>
          <w:sz w:val="24"/>
          <w:szCs w:val="24"/>
        </w:rPr>
      </w:pPr>
      <w:r w:rsidRPr="00424A9A">
        <w:rPr>
          <w:rFonts w:ascii="Times New Roman" w:hAnsi="Times New Roman"/>
          <w:sz w:val="24"/>
          <w:szCs w:val="24"/>
        </w:rPr>
        <w:t>ГОСТ Р 52907-2008 Источник электропитания радиоэлектронной аппаратуры;</w:t>
      </w:r>
    </w:p>
    <w:p w:rsidR="00424A9A" w:rsidRPr="00424A9A" w:rsidRDefault="00424A9A" w:rsidP="00424A9A">
      <w:pPr>
        <w:pStyle w:val="affa"/>
        <w:numPr>
          <w:ilvl w:val="0"/>
          <w:numId w:val="22"/>
        </w:numPr>
        <w:autoSpaceDE w:val="0"/>
        <w:autoSpaceDN w:val="0"/>
        <w:spacing w:after="0" w:line="240" w:lineRule="auto"/>
        <w:ind w:left="0" w:firstLine="709"/>
        <w:jc w:val="both"/>
        <w:rPr>
          <w:rFonts w:ascii="Times New Roman" w:hAnsi="Times New Roman"/>
          <w:sz w:val="24"/>
          <w:szCs w:val="24"/>
        </w:rPr>
      </w:pPr>
      <w:r w:rsidRPr="00424A9A">
        <w:rPr>
          <w:rFonts w:ascii="Times New Roman" w:hAnsi="Times New Roman"/>
          <w:color w:val="000000"/>
          <w:kern w:val="36"/>
          <w:sz w:val="24"/>
          <w:szCs w:val="24"/>
        </w:rPr>
        <w:t>Правила устройство электроустановок (ПУЭ).</w:t>
      </w:r>
    </w:p>
    <w:p w:rsidR="00424A9A" w:rsidRPr="00424A9A" w:rsidRDefault="00424A9A" w:rsidP="00424A9A">
      <w:pPr>
        <w:pStyle w:val="affa"/>
        <w:numPr>
          <w:ilvl w:val="0"/>
          <w:numId w:val="22"/>
        </w:numPr>
        <w:autoSpaceDE w:val="0"/>
        <w:autoSpaceDN w:val="0"/>
        <w:spacing w:after="0" w:line="240" w:lineRule="auto"/>
        <w:ind w:left="0" w:firstLine="709"/>
        <w:jc w:val="both"/>
        <w:rPr>
          <w:rFonts w:ascii="Times New Roman" w:hAnsi="Times New Roman"/>
          <w:sz w:val="24"/>
          <w:szCs w:val="24"/>
        </w:rPr>
      </w:pPr>
      <w:r w:rsidRPr="00424A9A">
        <w:rPr>
          <w:rFonts w:ascii="Times New Roman" w:hAnsi="Times New Roman"/>
          <w:sz w:val="24"/>
          <w:szCs w:val="24"/>
        </w:rPr>
        <w:t xml:space="preserve">Термины и определения в настоящем Техническом задании приняты </w:t>
      </w:r>
      <w:r w:rsidRPr="00424A9A">
        <w:rPr>
          <w:rFonts w:ascii="Times New Roman" w:hAnsi="Times New Roman"/>
          <w:sz w:val="24"/>
          <w:szCs w:val="24"/>
        </w:rPr>
        <w:br/>
        <w:t>в соответствии с ГОСТ Р 52551-2016.</w:t>
      </w:r>
    </w:p>
    <w:p w:rsidR="00424A9A" w:rsidRPr="00424A9A" w:rsidRDefault="00424A9A" w:rsidP="00424A9A">
      <w:pPr>
        <w:pStyle w:val="affa"/>
        <w:numPr>
          <w:ilvl w:val="0"/>
          <w:numId w:val="22"/>
        </w:numPr>
        <w:kinsoku w:val="0"/>
        <w:overflowPunct w:val="0"/>
        <w:autoSpaceDE w:val="0"/>
        <w:autoSpaceDN w:val="0"/>
        <w:spacing w:after="0" w:line="240" w:lineRule="auto"/>
        <w:ind w:left="0" w:firstLine="709"/>
        <w:jc w:val="both"/>
        <w:rPr>
          <w:rFonts w:ascii="Times New Roman" w:hAnsi="Times New Roman"/>
          <w:sz w:val="24"/>
          <w:szCs w:val="24"/>
        </w:rPr>
      </w:pPr>
      <w:r w:rsidRPr="00424A9A">
        <w:rPr>
          <w:rFonts w:ascii="Times New Roman" w:hAnsi="Times New Roman"/>
          <w:sz w:val="24"/>
          <w:szCs w:val="24"/>
        </w:rPr>
        <w:t>Постановления Правительства Российской Федерации от 08.06.2023 № 944 «</w:t>
      </w:r>
      <w:r w:rsidRPr="00424A9A">
        <w:rPr>
          <w:rFonts w:ascii="Times New Roman" w:hAnsi="Times New Roman"/>
          <w:bCs/>
          <w:sz w:val="24"/>
          <w:szCs w:val="24"/>
        </w:rPr>
        <w:t xml:space="preserve">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w:t>
      </w:r>
      <w:r w:rsidRPr="00424A9A">
        <w:rPr>
          <w:rFonts w:ascii="Times New Roman" w:hAnsi="Times New Roman"/>
          <w:sz w:val="24"/>
          <w:szCs w:val="24"/>
        </w:rPr>
        <w:t>деятельности организаций»</w:t>
      </w:r>
    </w:p>
    <w:p w:rsidR="00424A9A" w:rsidRPr="00424A9A" w:rsidRDefault="00424A9A" w:rsidP="00424A9A">
      <w:pPr>
        <w:spacing w:after="0" w:line="240" w:lineRule="auto"/>
        <w:ind w:firstLine="709"/>
        <w:jc w:val="both"/>
        <w:rPr>
          <w:rFonts w:ascii="Times New Roman" w:hAnsi="Times New Roman"/>
          <w:b/>
          <w:sz w:val="24"/>
          <w:szCs w:val="24"/>
        </w:rPr>
      </w:pPr>
    </w:p>
    <w:p w:rsidR="00424A9A" w:rsidRPr="00424A9A" w:rsidRDefault="00424A9A" w:rsidP="00424A9A">
      <w:pPr>
        <w:spacing w:after="0" w:line="240" w:lineRule="auto"/>
        <w:jc w:val="both"/>
        <w:rPr>
          <w:rFonts w:ascii="Times New Roman" w:hAnsi="Times New Roman"/>
          <w:b/>
          <w:sz w:val="24"/>
          <w:szCs w:val="24"/>
        </w:rPr>
      </w:pPr>
      <w:r w:rsidRPr="00424A9A">
        <w:rPr>
          <w:rFonts w:ascii="Times New Roman" w:hAnsi="Times New Roman"/>
          <w:b/>
          <w:sz w:val="24"/>
          <w:szCs w:val="24"/>
        </w:rPr>
        <w:t xml:space="preserve">6.2. Условия выполнения работ </w:t>
      </w:r>
    </w:p>
    <w:p w:rsidR="00424A9A" w:rsidRPr="00424A9A" w:rsidRDefault="00424A9A" w:rsidP="00424A9A">
      <w:pPr>
        <w:pStyle w:val="ConsPlusNormal"/>
        <w:ind w:firstLine="709"/>
        <w:jc w:val="both"/>
        <w:rPr>
          <w:rFonts w:ascii="Times New Roman" w:hAnsi="Times New Roman" w:cs="Times New Roman"/>
          <w:sz w:val="24"/>
          <w:szCs w:val="24"/>
        </w:rPr>
      </w:pPr>
      <w:r w:rsidRPr="00424A9A">
        <w:rPr>
          <w:rFonts w:ascii="Times New Roman" w:hAnsi="Times New Roman" w:cs="Times New Roman"/>
          <w:sz w:val="24"/>
          <w:szCs w:val="24"/>
        </w:rPr>
        <w:t xml:space="preserve">6.2.1. Работы должны выполняться в рабочее время с 8-00 часов до 17-00 часов и в рабочие дни, кроме дней, официально объявленных праздничными. </w:t>
      </w:r>
    </w:p>
    <w:p w:rsidR="00424A9A" w:rsidRPr="00424A9A" w:rsidRDefault="00424A9A" w:rsidP="00424A9A">
      <w:pPr>
        <w:spacing w:after="0" w:line="240" w:lineRule="auto"/>
        <w:ind w:right="282"/>
        <w:jc w:val="both"/>
        <w:rPr>
          <w:rFonts w:ascii="Times New Roman" w:hAnsi="Times New Roman"/>
          <w:sz w:val="24"/>
          <w:szCs w:val="24"/>
          <w:lang w:eastAsia="ar-SA"/>
        </w:rPr>
      </w:pPr>
    </w:p>
    <w:p w:rsidR="00424A9A" w:rsidRPr="00424A9A" w:rsidRDefault="00424A9A" w:rsidP="00424A9A">
      <w:pPr>
        <w:spacing w:after="0" w:line="240" w:lineRule="auto"/>
        <w:jc w:val="both"/>
        <w:rPr>
          <w:rFonts w:ascii="Times New Roman" w:hAnsi="Times New Roman"/>
          <w:b/>
          <w:sz w:val="24"/>
          <w:szCs w:val="24"/>
        </w:rPr>
      </w:pPr>
      <w:r w:rsidRPr="00424A9A">
        <w:rPr>
          <w:rFonts w:ascii="Times New Roman" w:hAnsi="Times New Roman"/>
          <w:b/>
          <w:sz w:val="24"/>
          <w:szCs w:val="24"/>
        </w:rPr>
        <w:t xml:space="preserve">6.3. Требования к безопасности  </w:t>
      </w:r>
    </w:p>
    <w:p w:rsidR="00424A9A" w:rsidRPr="00424A9A" w:rsidRDefault="00424A9A" w:rsidP="00424A9A">
      <w:pPr>
        <w:spacing w:after="0" w:line="240" w:lineRule="auto"/>
        <w:ind w:firstLine="709"/>
        <w:jc w:val="both"/>
        <w:rPr>
          <w:rFonts w:ascii="Times New Roman" w:hAnsi="Times New Roman"/>
          <w:sz w:val="24"/>
          <w:szCs w:val="24"/>
        </w:rPr>
      </w:pPr>
      <w:r w:rsidRPr="00424A9A">
        <w:rPr>
          <w:rFonts w:ascii="Times New Roman" w:hAnsi="Times New Roman"/>
          <w:sz w:val="24"/>
          <w:szCs w:val="24"/>
        </w:rPr>
        <w:t>6.3.1. Устанавливаемое оборудование должно быть безопасным для лиц, соблюдающих правила его эксплуатации;</w:t>
      </w:r>
    </w:p>
    <w:p w:rsidR="00424A9A" w:rsidRPr="00424A9A" w:rsidRDefault="00424A9A" w:rsidP="00424A9A">
      <w:pPr>
        <w:spacing w:after="0" w:line="240" w:lineRule="auto"/>
        <w:ind w:firstLine="709"/>
        <w:jc w:val="both"/>
        <w:rPr>
          <w:rFonts w:ascii="Times New Roman" w:hAnsi="Times New Roman"/>
          <w:sz w:val="24"/>
          <w:szCs w:val="24"/>
        </w:rPr>
      </w:pPr>
      <w:r w:rsidRPr="00424A9A">
        <w:rPr>
          <w:rFonts w:ascii="Times New Roman" w:hAnsi="Times New Roman"/>
          <w:sz w:val="24"/>
          <w:szCs w:val="24"/>
        </w:rPr>
        <w:t>6.3.2. Устанавливаемое оборудование должно быть безвредным для здоровья лиц, имеющих доступ в помещения;</w:t>
      </w:r>
    </w:p>
    <w:p w:rsidR="00424A9A" w:rsidRPr="00424A9A" w:rsidRDefault="00424A9A" w:rsidP="00424A9A">
      <w:pPr>
        <w:spacing w:after="0" w:line="240" w:lineRule="auto"/>
        <w:ind w:firstLine="709"/>
        <w:jc w:val="both"/>
        <w:rPr>
          <w:rFonts w:ascii="Times New Roman" w:hAnsi="Times New Roman"/>
          <w:sz w:val="24"/>
          <w:szCs w:val="24"/>
        </w:rPr>
      </w:pPr>
      <w:r w:rsidRPr="00424A9A">
        <w:rPr>
          <w:rFonts w:ascii="Times New Roman" w:hAnsi="Times New Roman"/>
          <w:sz w:val="24"/>
          <w:szCs w:val="24"/>
        </w:rPr>
        <w:t>6.3.3. Устанавливаемое оборудование по безопасности должно отвечать требованиям соответствующих ГОСТ и других действующих нормативных документов.</w:t>
      </w:r>
    </w:p>
    <w:p w:rsidR="00424A9A" w:rsidRPr="00424A9A" w:rsidRDefault="00424A9A" w:rsidP="00424A9A">
      <w:pPr>
        <w:spacing w:after="0" w:line="240" w:lineRule="auto"/>
        <w:jc w:val="both"/>
        <w:rPr>
          <w:rFonts w:ascii="Times New Roman" w:hAnsi="Times New Roman"/>
          <w:b/>
          <w:sz w:val="24"/>
          <w:szCs w:val="24"/>
        </w:rPr>
      </w:pPr>
    </w:p>
    <w:p w:rsidR="00424A9A" w:rsidRPr="00424A9A" w:rsidRDefault="00424A9A" w:rsidP="00424A9A">
      <w:pPr>
        <w:spacing w:after="0" w:line="240" w:lineRule="auto"/>
        <w:jc w:val="both"/>
        <w:rPr>
          <w:rFonts w:ascii="Times New Roman" w:hAnsi="Times New Roman"/>
          <w:b/>
          <w:sz w:val="24"/>
          <w:szCs w:val="24"/>
        </w:rPr>
      </w:pPr>
      <w:r w:rsidRPr="00424A9A">
        <w:rPr>
          <w:rFonts w:ascii="Times New Roman" w:hAnsi="Times New Roman"/>
          <w:b/>
          <w:sz w:val="24"/>
          <w:szCs w:val="24"/>
        </w:rPr>
        <w:t xml:space="preserve">6.4. Требования к конфиденциальности </w:t>
      </w:r>
    </w:p>
    <w:p w:rsidR="00424A9A" w:rsidRPr="00424A9A" w:rsidRDefault="00424A9A" w:rsidP="00424A9A">
      <w:pPr>
        <w:spacing w:after="0" w:line="240" w:lineRule="auto"/>
        <w:ind w:right="282" w:firstLine="709"/>
        <w:jc w:val="both"/>
        <w:rPr>
          <w:rFonts w:ascii="Times New Roman" w:hAnsi="Times New Roman"/>
          <w:sz w:val="24"/>
          <w:szCs w:val="24"/>
          <w:lang w:eastAsia="ar-SA"/>
        </w:rPr>
      </w:pPr>
      <w:r w:rsidRPr="00424A9A">
        <w:rPr>
          <w:rFonts w:ascii="Times New Roman" w:hAnsi="Times New Roman"/>
          <w:sz w:val="24"/>
          <w:szCs w:val="24"/>
          <w:lang w:eastAsia="ar-SA"/>
        </w:rPr>
        <w:t xml:space="preserve">6.4. Конфиденциальной информацией признается информация, касающаяся предмета договора, хода выполнения работ и полученных результатов.  </w:t>
      </w:r>
    </w:p>
    <w:p w:rsidR="00424A9A" w:rsidRPr="00424A9A" w:rsidRDefault="00424A9A" w:rsidP="00424A9A">
      <w:pPr>
        <w:spacing w:after="0" w:line="240" w:lineRule="auto"/>
        <w:ind w:firstLine="709"/>
        <w:jc w:val="both"/>
        <w:rPr>
          <w:rFonts w:ascii="Times New Roman" w:hAnsi="Times New Roman"/>
          <w:sz w:val="24"/>
          <w:szCs w:val="24"/>
        </w:rPr>
      </w:pPr>
    </w:p>
    <w:p w:rsidR="00424A9A" w:rsidRPr="00424A9A" w:rsidRDefault="00424A9A" w:rsidP="00424A9A">
      <w:pPr>
        <w:spacing w:after="0" w:line="240" w:lineRule="auto"/>
        <w:rPr>
          <w:rFonts w:ascii="Times New Roman" w:hAnsi="Times New Roman"/>
          <w:b/>
          <w:sz w:val="24"/>
          <w:szCs w:val="24"/>
        </w:rPr>
      </w:pPr>
      <w:r w:rsidRPr="00424A9A">
        <w:rPr>
          <w:rFonts w:ascii="Times New Roman" w:hAnsi="Times New Roman"/>
          <w:b/>
          <w:sz w:val="24"/>
          <w:szCs w:val="24"/>
        </w:rPr>
        <w:t xml:space="preserve">6.5. Требования к сдаче-приемке работ </w:t>
      </w:r>
    </w:p>
    <w:p w:rsidR="00424A9A" w:rsidRPr="00424A9A" w:rsidRDefault="00424A9A" w:rsidP="00424A9A">
      <w:pPr>
        <w:spacing w:after="0" w:line="240" w:lineRule="auto"/>
        <w:ind w:firstLine="426"/>
        <w:jc w:val="both"/>
        <w:rPr>
          <w:rFonts w:ascii="Times New Roman" w:hAnsi="Times New Roman"/>
          <w:sz w:val="24"/>
          <w:szCs w:val="24"/>
        </w:rPr>
      </w:pPr>
      <w:r w:rsidRPr="00424A9A">
        <w:rPr>
          <w:rFonts w:ascii="Times New Roman" w:hAnsi="Times New Roman"/>
          <w:sz w:val="24"/>
          <w:szCs w:val="24"/>
        </w:rPr>
        <w:t>6.5.1. При сдаче-приемке Работ Подрядчик передает Заказчику, оформленные и подписанные уполномоченным лицом Подрядчика, следующие отчетные документы:</w:t>
      </w:r>
    </w:p>
    <w:p w:rsidR="00424A9A" w:rsidRPr="00424A9A" w:rsidRDefault="00424A9A" w:rsidP="00424A9A">
      <w:pPr>
        <w:spacing w:after="0" w:line="240" w:lineRule="auto"/>
        <w:ind w:firstLine="425"/>
        <w:jc w:val="both"/>
        <w:rPr>
          <w:rFonts w:ascii="Times New Roman" w:hAnsi="Times New Roman"/>
          <w:sz w:val="24"/>
          <w:szCs w:val="24"/>
        </w:rPr>
      </w:pPr>
      <w:r w:rsidRPr="00424A9A">
        <w:rPr>
          <w:rFonts w:ascii="Times New Roman" w:hAnsi="Times New Roman"/>
          <w:sz w:val="24"/>
          <w:szCs w:val="24"/>
        </w:rPr>
        <w:t>- Акт о приемке выполненных работ по унифицированной форме КС-2.</w:t>
      </w:r>
    </w:p>
    <w:p w:rsidR="00424A9A" w:rsidRPr="00424A9A" w:rsidRDefault="00424A9A" w:rsidP="00424A9A">
      <w:pPr>
        <w:spacing w:after="0" w:line="240" w:lineRule="auto"/>
        <w:ind w:firstLine="425"/>
        <w:jc w:val="both"/>
        <w:rPr>
          <w:rFonts w:ascii="Times New Roman" w:hAnsi="Times New Roman"/>
          <w:sz w:val="24"/>
          <w:szCs w:val="24"/>
        </w:rPr>
      </w:pPr>
      <w:r w:rsidRPr="00424A9A">
        <w:rPr>
          <w:rFonts w:ascii="Times New Roman" w:hAnsi="Times New Roman"/>
          <w:sz w:val="24"/>
          <w:szCs w:val="24"/>
        </w:rPr>
        <w:t>- Справка о стоимости выполненных работ и затрат по унифицированной форме КС-3.</w:t>
      </w:r>
    </w:p>
    <w:p w:rsidR="00424A9A" w:rsidRPr="00424A9A" w:rsidRDefault="00424A9A" w:rsidP="00424A9A">
      <w:pPr>
        <w:spacing w:after="0" w:line="240" w:lineRule="auto"/>
        <w:ind w:firstLine="425"/>
        <w:jc w:val="both"/>
        <w:rPr>
          <w:rFonts w:ascii="Times New Roman" w:hAnsi="Times New Roman"/>
          <w:color w:val="000066"/>
          <w:sz w:val="24"/>
          <w:szCs w:val="24"/>
        </w:rPr>
      </w:pPr>
      <w:r w:rsidRPr="00424A9A">
        <w:rPr>
          <w:rFonts w:ascii="Times New Roman" w:hAnsi="Times New Roman"/>
          <w:sz w:val="24"/>
          <w:szCs w:val="24"/>
        </w:rPr>
        <w:t>- Счет-фактура (в случае, если Подрядчик является плательщиком НДС).</w:t>
      </w:r>
    </w:p>
    <w:p w:rsidR="00424A9A" w:rsidRPr="00424A9A" w:rsidRDefault="00424A9A" w:rsidP="00424A9A">
      <w:pPr>
        <w:spacing w:after="0" w:line="240" w:lineRule="auto"/>
        <w:ind w:firstLine="425"/>
        <w:jc w:val="both"/>
        <w:rPr>
          <w:rFonts w:ascii="Times New Roman" w:hAnsi="Times New Roman"/>
          <w:sz w:val="24"/>
          <w:szCs w:val="24"/>
        </w:rPr>
      </w:pPr>
      <w:r w:rsidRPr="00424A9A">
        <w:rPr>
          <w:rFonts w:ascii="Times New Roman" w:hAnsi="Times New Roman"/>
          <w:sz w:val="24"/>
          <w:szCs w:val="24"/>
        </w:rPr>
        <w:t>- Акт о возмещении затрат.</w:t>
      </w:r>
    </w:p>
    <w:p w:rsidR="00424A9A" w:rsidRPr="00424A9A" w:rsidRDefault="00424A9A" w:rsidP="00424A9A">
      <w:pPr>
        <w:spacing w:after="0" w:line="240" w:lineRule="auto"/>
        <w:ind w:firstLine="425"/>
        <w:jc w:val="both"/>
        <w:rPr>
          <w:rFonts w:ascii="Times New Roman" w:hAnsi="Times New Roman"/>
          <w:sz w:val="24"/>
          <w:szCs w:val="24"/>
        </w:rPr>
      </w:pPr>
      <w:r w:rsidRPr="00424A9A">
        <w:rPr>
          <w:rFonts w:ascii="Times New Roman" w:hAnsi="Times New Roman"/>
          <w:sz w:val="24"/>
          <w:szCs w:val="24"/>
        </w:rPr>
        <w:t xml:space="preserve">- Расчет к Акту о возмещении затрат. </w:t>
      </w:r>
    </w:p>
    <w:p w:rsidR="00424A9A" w:rsidRPr="00424A9A" w:rsidRDefault="00424A9A" w:rsidP="00424A9A">
      <w:pPr>
        <w:spacing w:after="0" w:line="240" w:lineRule="auto"/>
        <w:ind w:firstLine="426"/>
        <w:jc w:val="both"/>
        <w:rPr>
          <w:rFonts w:ascii="Times New Roman" w:hAnsi="Times New Roman"/>
          <w:sz w:val="24"/>
          <w:szCs w:val="24"/>
        </w:rPr>
      </w:pPr>
      <w:r w:rsidRPr="00424A9A">
        <w:rPr>
          <w:rFonts w:ascii="Times New Roman" w:hAnsi="Times New Roman"/>
          <w:sz w:val="24"/>
          <w:szCs w:val="24"/>
        </w:rPr>
        <w:t>- техническая документация на смонтированное при выполнении работ оборудование (инструкция, гарантийный талон, паспорт, спецификация);</w:t>
      </w:r>
    </w:p>
    <w:p w:rsidR="00424A9A" w:rsidRPr="00424A9A" w:rsidRDefault="00424A9A" w:rsidP="00424A9A">
      <w:pPr>
        <w:spacing w:after="0" w:line="240" w:lineRule="auto"/>
        <w:ind w:firstLine="709"/>
        <w:jc w:val="both"/>
        <w:rPr>
          <w:rFonts w:ascii="Times New Roman" w:hAnsi="Times New Roman"/>
          <w:sz w:val="24"/>
          <w:szCs w:val="24"/>
        </w:rPr>
      </w:pPr>
    </w:p>
    <w:p w:rsidR="00424A9A" w:rsidRPr="00424A9A" w:rsidRDefault="00424A9A" w:rsidP="00424A9A">
      <w:pPr>
        <w:pStyle w:val="ConsPlusNormal"/>
        <w:numPr>
          <w:ilvl w:val="0"/>
          <w:numId w:val="25"/>
        </w:numPr>
        <w:jc w:val="center"/>
        <w:rPr>
          <w:rFonts w:ascii="Times New Roman" w:hAnsi="Times New Roman" w:cs="Times New Roman"/>
          <w:b/>
          <w:sz w:val="24"/>
          <w:szCs w:val="24"/>
        </w:rPr>
      </w:pPr>
      <w:r w:rsidRPr="00424A9A">
        <w:rPr>
          <w:rFonts w:ascii="Times New Roman" w:hAnsi="Times New Roman" w:cs="Times New Roman"/>
          <w:b/>
          <w:sz w:val="24"/>
          <w:szCs w:val="24"/>
        </w:rPr>
        <w:t>ТРЕБОВАНИЯ К СРОКУ И (ИЛИ) ОБЪЕМУ ПРЕДОСТАВЛЕНИЯ ГАРАНТИЙ КАЧЕСТВА</w:t>
      </w:r>
    </w:p>
    <w:p w:rsidR="00424A9A" w:rsidRPr="00424A9A" w:rsidRDefault="00424A9A" w:rsidP="00424A9A">
      <w:pPr>
        <w:spacing w:after="0" w:line="240" w:lineRule="auto"/>
        <w:jc w:val="center"/>
        <w:rPr>
          <w:rFonts w:ascii="Times New Roman" w:hAnsi="Times New Roman"/>
          <w:b/>
          <w:sz w:val="24"/>
          <w:szCs w:val="24"/>
        </w:rPr>
      </w:pPr>
    </w:p>
    <w:p w:rsidR="00424A9A" w:rsidRPr="00424A9A" w:rsidRDefault="00424A9A" w:rsidP="00424A9A">
      <w:pPr>
        <w:pStyle w:val="affa"/>
        <w:numPr>
          <w:ilvl w:val="1"/>
          <w:numId w:val="25"/>
        </w:numPr>
        <w:autoSpaceDE w:val="0"/>
        <w:autoSpaceDN w:val="0"/>
        <w:spacing w:after="0" w:line="240" w:lineRule="auto"/>
        <w:ind w:left="0" w:firstLine="567"/>
        <w:jc w:val="both"/>
        <w:rPr>
          <w:rFonts w:ascii="Times New Roman" w:eastAsia="Calibri" w:hAnsi="Times New Roman"/>
          <w:sz w:val="24"/>
          <w:szCs w:val="24"/>
        </w:rPr>
      </w:pPr>
      <w:r w:rsidRPr="00424A9A">
        <w:rPr>
          <w:rFonts w:ascii="Times New Roman" w:eastAsia="Calibri" w:hAnsi="Times New Roman"/>
          <w:sz w:val="24"/>
          <w:szCs w:val="24"/>
        </w:rPr>
        <w:t xml:space="preserve">Гарантийный срок на выполненные Работы должен составлять не менее 24 (двадцати четырех) месяцев с даты подписания Сторонами Акта о приемке выполненных работ (форма КС-2) и Справки о стоимости выполненных работ и затрат </w:t>
      </w:r>
    </w:p>
    <w:p w:rsidR="00424A9A" w:rsidRPr="00424A9A" w:rsidRDefault="00424A9A" w:rsidP="00424A9A">
      <w:pPr>
        <w:spacing w:after="0" w:line="240" w:lineRule="auto"/>
        <w:ind w:firstLine="567"/>
        <w:jc w:val="both"/>
        <w:rPr>
          <w:rFonts w:ascii="Times New Roman" w:hAnsi="Times New Roman"/>
          <w:sz w:val="24"/>
          <w:szCs w:val="24"/>
        </w:rPr>
      </w:pPr>
      <w:r w:rsidRPr="00424A9A">
        <w:rPr>
          <w:rFonts w:ascii="Times New Roman" w:hAnsi="Times New Roman"/>
          <w:sz w:val="24"/>
          <w:szCs w:val="24"/>
        </w:rPr>
        <w:t>Гарантийный срок на материалы и оборудование должен составлять не менее</w:t>
      </w:r>
      <w:r w:rsidRPr="00424A9A">
        <w:rPr>
          <w:rFonts w:ascii="Times New Roman" w:hAnsi="Times New Roman"/>
          <w:i/>
          <w:sz w:val="24"/>
          <w:szCs w:val="24"/>
        </w:rPr>
        <w:t xml:space="preserve"> </w:t>
      </w:r>
      <w:r w:rsidRPr="00424A9A">
        <w:rPr>
          <w:rFonts w:ascii="Times New Roman" w:hAnsi="Times New Roman"/>
          <w:sz w:val="24"/>
          <w:szCs w:val="24"/>
        </w:rPr>
        <w:t>24</w:t>
      </w:r>
      <w:r w:rsidRPr="00424A9A">
        <w:rPr>
          <w:rFonts w:ascii="Times New Roman" w:hAnsi="Times New Roman"/>
          <w:i/>
          <w:sz w:val="24"/>
          <w:szCs w:val="24"/>
        </w:rPr>
        <w:t xml:space="preserve"> </w:t>
      </w:r>
      <w:r w:rsidRPr="00424A9A">
        <w:rPr>
          <w:rFonts w:ascii="Times New Roman" w:hAnsi="Times New Roman"/>
          <w:sz w:val="24"/>
          <w:szCs w:val="24"/>
        </w:rPr>
        <w:t>(двадцати четырех) месяцев с даты подписания Сторонами Акта о приемке выполненных работ (форма КС-2).</w:t>
      </w:r>
    </w:p>
    <w:p w:rsidR="00424A9A" w:rsidRPr="00424A9A" w:rsidRDefault="00424A9A" w:rsidP="00424A9A">
      <w:pPr>
        <w:spacing w:after="0" w:line="240" w:lineRule="auto"/>
        <w:ind w:firstLine="567"/>
        <w:jc w:val="both"/>
        <w:rPr>
          <w:rFonts w:ascii="Times New Roman" w:hAnsi="Times New Roman"/>
          <w:sz w:val="24"/>
          <w:szCs w:val="24"/>
        </w:rPr>
      </w:pPr>
      <w:r w:rsidRPr="00424A9A">
        <w:rPr>
          <w:rFonts w:ascii="Times New Roman" w:hAnsi="Times New Roman"/>
          <w:sz w:val="24"/>
          <w:szCs w:val="24"/>
        </w:rPr>
        <w:t>Подрядчик несет ответственность за недостатки (дефекты), обнаруженные в течение гарантийного срока.</w:t>
      </w:r>
    </w:p>
    <w:p w:rsidR="00424A9A" w:rsidRPr="00424A9A" w:rsidRDefault="00424A9A" w:rsidP="00424A9A">
      <w:pPr>
        <w:spacing w:after="0" w:line="240" w:lineRule="auto"/>
        <w:ind w:firstLine="567"/>
        <w:jc w:val="both"/>
        <w:rPr>
          <w:rFonts w:ascii="Times New Roman" w:hAnsi="Times New Roman"/>
          <w:sz w:val="24"/>
          <w:szCs w:val="24"/>
        </w:rPr>
      </w:pPr>
      <w:r w:rsidRPr="00424A9A">
        <w:rPr>
          <w:rFonts w:ascii="Times New Roman" w:hAnsi="Times New Roman"/>
          <w:sz w:val="24"/>
          <w:szCs w:val="24"/>
        </w:rPr>
        <w:t>Если в течение гарантийного срока выявится, что качество выполненных работ, материалов и/или установленного оборудования не соответствует требованиям СНиП, технической и нормативно-технической документации, Заказчик письменно направляет Подрядчику требование о безвозмездном устранении недостатков Работ в сроки, установленные в таком требовании.</w:t>
      </w:r>
    </w:p>
    <w:p w:rsidR="00424A9A" w:rsidRPr="00424A9A" w:rsidRDefault="00424A9A" w:rsidP="00424A9A">
      <w:pPr>
        <w:spacing w:after="0" w:line="240" w:lineRule="auto"/>
        <w:ind w:firstLine="567"/>
        <w:jc w:val="both"/>
        <w:rPr>
          <w:rFonts w:ascii="Times New Roman" w:hAnsi="Times New Roman"/>
          <w:sz w:val="24"/>
          <w:szCs w:val="24"/>
        </w:rPr>
      </w:pPr>
      <w:r w:rsidRPr="00424A9A">
        <w:rPr>
          <w:rFonts w:ascii="Times New Roman" w:hAnsi="Times New Roman"/>
          <w:sz w:val="24"/>
          <w:szCs w:val="24"/>
        </w:rPr>
        <w:t>Гарантийный срок прерывается со дня направления письменного уведомления Подрядчику об обнаружении недостатков и продолжается после их устранения Подрядчиком.</w:t>
      </w:r>
    </w:p>
    <w:p w:rsidR="00424A9A" w:rsidRPr="00424A9A" w:rsidRDefault="00424A9A" w:rsidP="00424A9A">
      <w:pPr>
        <w:pStyle w:val="ConsPlusNormal"/>
        <w:tabs>
          <w:tab w:val="left" w:pos="1134"/>
        </w:tabs>
        <w:ind w:left="851"/>
        <w:jc w:val="both"/>
        <w:rPr>
          <w:rFonts w:ascii="Times New Roman" w:hAnsi="Times New Roman" w:cs="Times New Roman"/>
          <w:sz w:val="24"/>
          <w:szCs w:val="24"/>
        </w:rPr>
      </w:pPr>
    </w:p>
    <w:p w:rsidR="00424A9A" w:rsidRPr="00424A9A" w:rsidRDefault="00424A9A" w:rsidP="00424A9A">
      <w:pPr>
        <w:pStyle w:val="ConsPlusNormal"/>
        <w:numPr>
          <w:ilvl w:val="0"/>
          <w:numId w:val="25"/>
        </w:numPr>
        <w:tabs>
          <w:tab w:val="left" w:pos="2268"/>
          <w:tab w:val="left" w:pos="2410"/>
        </w:tabs>
        <w:jc w:val="center"/>
        <w:rPr>
          <w:rFonts w:ascii="Times New Roman" w:hAnsi="Times New Roman" w:cs="Times New Roman"/>
          <w:sz w:val="24"/>
          <w:szCs w:val="24"/>
        </w:rPr>
      </w:pPr>
      <w:r w:rsidRPr="00424A9A">
        <w:rPr>
          <w:rFonts w:ascii="Times New Roman" w:hAnsi="Times New Roman" w:cs="Times New Roman"/>
          <w:b/>
          <w:sz w:val="24"/>
          <w:szCs w:val="24"/>
        </w:rPr>
        <w:t>ПЕРЕЧЕНЬ ПРИЛОЖЕНИЙ</w:t>
      </w:r>
    </w:p>
    <w:p w:rsidR="00424A9A" w:rsidRPr="00424A9A" w:rsidRDefault="00424A9A" w:rsidP="00424A9A">
      <w:pPr>
        <w:spacing w:after="0" w:line="240" w:lineRule="auto"/>
        <w:rPr>
          <w:rFonts w:ascii="Times New Roman" w:hAnsi="Times New Roman"/>
          <w:sz w:val="24"/>
          <w:szCs w:val="24"/>
        </w:rPr>
      </w:pPr>
    </w:p>
    <w:p w:rsidR="00424A9A" w:rsidRPr="00424A9A" w:rsidRDefault="00424A9A" w:rsidP="00424A9A">
      <w:pPr>
        <w:spacing w:after="0" w:line="240" w:lineRule="auto"/>
        <w:jc w:val="both"/>
        <w:rPr>
          <w:rFonts w:ascii="Times New Roman" w:hAnsi="Times New Roman"/>
          <w:sz w:val="24"/>
          <w:szCs w:val="24"/>
        </w:rPr>
      </w:pPr>
      <w:r w:rsidRPr="00424A9A">
        <w:rPr>
          <w:rFonts w:ascii="Times New Roman" w:hAnsi="Times New Roman"/>
          <w:sz w:val="24"/>
          <w:szCs w:val="24"/>
        </w:rPr>
        <w:t xml:space="preserve">Не применимо </w:t>
      </w:r>
    </w:p>
    <w:p w:rsidR="00424A9A" w:rsidRPr="00424A9A" w:rsidRDefault="00424A9A" w:rsidP="00424A9A">
      <w:pPr>
        <w:spacing w:after="0" w:line="240" w:lineRule="auto"/>
        <w:rPr>
          <w:rFonts w:ascii="Times New Roman" w:hAnsi="Times New Roman"/>
          <w:sz w:val="24"/>
          <w:szCs w:val="24"/>
          <w:lang w:val="en-US"/>
        </w:rPr>
      </w:pPr>
    </w:p>
    <w:bookmarkEnd w:id="0"/>
    <w:p w:rsidR="00D8612D" w:rsidRPr="00424A9A" w:rsidRDefault="00D8612D" w:rsidP="00424A9A"/>
    <w:sectPr w:rsidR="00D8612D" w:rsidRPr="00424A9A" w:rsidSect="008F1FCC">
      <w:headerReference w:type="even" r:id="rId7"/>
      <w:headerReference w:type="default" r:id="rId8"/>
      <w:headerReference w:type="first" r:id="rId9"/>
      <w:pgSz w:w="11906" w:h="16838"/>
      <w:pgMar w:top="1134" w:right="851" w:bottom="993"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3B2" w:rsidRDefault="004613B2" w:rsidP="00231C01">
      <w:pPr>
        <w:spacing w:after="0" w:line="240" w:lineRule="auto"/>
      </w:pPr>
      <w:r>
        <w:separator/>
      </w:r>
    </w:p>
  </w:endnote>
  <w:endnote w:type="continuationSeparator" w:id="0">
    <w:p w:rsidR="004613B2" w:rsidRDefault="004613B2" w:rsidP="00231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altName w:val="Times New Roman"/>
    <w:panose1 w:val="00000000000000000000"/>
    <w:charset w:val="00"/>
    <w:family w:val="auto"/>
    <w:notTrueType/>
    <w:pitch w:val="variable"/>
    <w:sig w:usb0="00000003" w:usb1="00000000" w:usb2="00000000" w:usb3="00000000" w:csb0="00000001" w:csb1="00000000"/>
  </w:font>
  <w:font w:name="GaramondC">
    <w:altName w:val="Times New Roman"/>
    <w:panose1 w:val="00000000000000000000"/>
    <w:charset w:val="CC"/>
    <w:family w:val="roman"/>
    <w:notTrueType/>
    <w:pitch w:val="default"/>
    <w:sig w:usb0="00000203" w:usb1="00000000" w:usb2="00000000" w:usb3="00000000" w:csb0="00000005"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ヒラギノ角ゴ Pro W3">
    <w:altName w:val="MS Gothic"/>
    <w:charset w:val="00"/>
    <w:family w:val="roman"/>
    <w:pitch w:val="default"/>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3B2" w:rsidRDefault="004613B2" w:rsidP="00231C01">
      <w:pPr>
        <w:spacing w:after="0" w:line="240" w:lineRule="auto"/>
      </w:pPr>
      <w:r>
        <w:separator/>
      </w:r>
    </w:p>
  </w:footnote>
  <w:footnote w:type="continuationSeparator" w:id="0">
    <w:p w:rsidR="004613B2" w:rsidRDefault="004613B2" w:rsidP="00231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69" w:rsidRDefault="004613B2">
    <w:pPr>
      <w:pStyle w:val="af6"/>
      <w:jc w:val="center"/>
    </w:pPr>
  </w:p>
  <w:p w:rsidR="00976769" w:rsidRDefault="004613B2">
    <w:pPr>
      <w:pStyle w:val="a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69" w:rsidRDefault="00443EF3">
    <w:pPr>
      <w:pStyle w:val="af6"/>
      <w:jc w:val="center"/>
    </w:pPr>
    <w:r>
      <w:fldChar w:fldCharType="begin"/>
    </w:r>
    <w:r>
      <w:instrText>PAGE   \* MERGEFORMAT</w:instrText>
    </w:r>
    <w:r>
      <w:fldChar w:fldCharType="separate"/>
    </w:r>
    <w:r w:rsidR="004613B2">
      <w:rPr>
        <w:noProof/>
      </w:rPr>
      <w:t>1</w:t>
    </w:r>
    <w:r>
      <w:fldChar w:fldCharType="end"/>
    </w:r>
  </w:p>
  <w:p w:rsidR="00976769" w:rsidRDefault="004613B2">
    <w:pPr>
      <w:pStyle w:val="a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69" w:rsidRDefault="004613B2">
    <w:pPr>
      <w:pStyle w:val="af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00000005"/>
    <w:multiLevelType w:val="singleLevel"/>
    <w:tmpl w:val="00000005"/>
    <w:name w:val="WW8Num6"/>
    <w:lvl w:ilvl="0">
      <w:start w:val="1"/>
      <w:numFmt w:val="bullet"/>
      <w:lvlText w:val="-"/>
      <w:lvlJc w:val="left"/>
      <w:pPr>
        <w:tabs>
          <w:tab w:val="num" w:pos="360"/>
        </w:tabs>
        <w:ind w:left="360" w:hanging="360"/>
      </w:pPr>
      <w:rPr>
        <w:rFonts w:ascii="Times New Roman" w:hAnsi="Times New Roman" w:cs="Times New Roman"/>
        <w:color w:val="auto"/>
      </w:rPr>
    </w:lvl>
  </w:abstractNum>
  <w:abstractNum w:abstractNumId="2" w15:restartNumberingAfterBreak="0">
    <w:nsid w:val="00000010"/>
    <w:multiLevelType w:val="singleLevel"/>
    <w:tmpl w:val="00000010"/>
    <w:name w:val="WW8Num27"/>
    <w:lvl w:ilvl="0">
      <w:start w:val="1"/>
      <w:numFmt w:val="decimal"/>
      <w:lvlText w:val="%1."/>
      <w:lvlJc w:val="left"/>
      <w:pPr>
        <w:tabs>
          <w:tab w:val="num" w:pos="0"/>
        </w:tabs>
        <w:ind w:left="720" w:hanging="360"/>
      </w:pPr>
    </w:lvl>
  </w:abstractNum>
  <w:abstractNum w:abstractNumId="3" w15:restartNumberingAfterBreak="0">
    <w:nsid w:val="00000011"/>
    <w:multiLevelType w:val="singleLevel"/>
    <w:tmpl w:val="00000011"/>
    <w:name w:val="WW8Num28"/>
    <w:lvl w:ilvl="0">
      <w:numFmt w:val="bullet"/>
      <w:lvlText w:val="-"/>
      <w:lvlJc w:val="left"/>
      <w:pPr>
        <w:tabs>
          <w:tab w:val="num" w:pos="720"/>
        </w:tabs>
        <w:ind w:left="720" w:hanging="360"/>
      </w:pPr>
      <w:rPr>
        <w:rFonts w:ascii="Times New Roman" w:hAnsi="Times New Roman" w:cs="Times New Roman"/>
      </w:r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11C608CD"/>
    <w:multiLevelType w:val="multilevel"/>
    <w:tmpl w:val="C46CE19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2853E96"/>
    <w:multiLevelType w:val="hybridMultilevel"/>
    <w:tmpl w:val="85B60B20"/>
    <w:lvl w:ilvl="0" w:tplc="947CDA5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157139FE"/>
    <w:multiLevelType w:val="multilevel"/>
    <w:tmpl w:val="F9FCF05C"/>
    <w:lvl w:ilvl="0">
      <w:start w:val="7"/>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429" w:hanging="720"/>
      </w:pPr>
      <w:rPr>
        <w:sz w:val="24"/>
        <w:szCs w:val="24"/>
      </w:r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abstractNum w:abstractNumId="8"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9"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0"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11" w15:restartNumberingAfterBreak="0">
    <w:nsid w:val="2A9E2D32"/>
    <w:multiLevelType w:val="multilevel"/>
    <w:tmpl w:val="48543FF4"/>
    <w:lvl w:ilvl="0">
      <w:start w:val="1"/>
      <w:numFmt w:val="decimal"/>
      <w:pStyle w:val="1"/>
      <w:lvlText w:val="%1."/>
      <w:lvlJc w:val="left"/>
      <w:pPr>
        <w:ind w:left="0" w:firstLine="709"/>
      </w:pPr>
      <w:rPr>
        <w:rFonts w:hint="default"/>
        <w:b w:val="0"/>
      </w:rPr>
    </w:lvl>
    <w:lvl w:ilvl="1">
      <w:start w:val="1"/>
      <w:numFmt w:val="decimal"/>
      <w:pStyle w:val="20"/>
      <w:lvlText w:val="%1.%2."/>
      <w:lvlJc w:val="left"/>
      <w:pPr>
        <w:ind w:left="0" w:firstLine="709"/>
      </w:pPr>
      <w:rPr>
        <w:rFonts w:hint="default"/>
      </w:rPr>
    </w:lvl>
    <w:lvl w:ilvl="2">
      <w:start w:val="1"/>
      <w:numFmt w:val="decimal"/>
      <w:pStyle w:val="3"/>
      <w:lvlText w:val="%1.%2.%3."/>
      <w:lvlJc w:val="left"/>
      <w:pPr>
        <w:ind w:left="0" w:firstLine="709"/>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033548B"/>
    <w:multiLevelType w:val="hybridMultilevel"/>
    <w:tmpl w:val="7BB2F0AA"/>
    <w:lvl w:ilvl="0" w:tplc="61124F7A">
      <w:start w:val="1"/>
      <w:numFmt w:val="decimal"/>
      <w:lvlText w:val="%1."/>
      <w:lvlJc w:val="left"/>
      <w:pPr>
        <w:ind w:left="785"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3"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39D31F98"/>
    <w:multiLevelType w:val="hybridMultilevel"/>
    <w:tmpl w:val="1BAA9FC4"/>
    <w:lvl w:ilvl="0" w:tplc="80B0730A">
      <w:start w:val="1"/>
      <w:numFmt w:val="bullet"/>
      <w:pStyle w:val="10"/>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5" w15:restartNumberingAfterBreak="0">
    <w:nsid w:val="3C831CA8"/>
    <w:multiLevelType w:val="multilevel"/>
    <w:tmpl w:val="3BD4BCE0"/>
    <w:lvl w:ilvl="0">
      <w:start w:val="1"/>
      <w:numFmt w:val="russianUpper"/>
      <w:pStyle w:val="11"/>
      <w:suff w:val="nothing"/>
      <w:lvlText w:val="Приложение %1"/>
      <w:lvlJc w:val="right"/>
      <w:pPr>
        <w:ind w:left="5107" w:hanging="144"/>
      </w:pPr>
    </w:lvl>
    <w:lvl w:ilvl="1">
      <w:start w:val="1"/>
      <w:numFmt w:val="decimal"/>
      <w:pStyle w:val="21"/>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16" w15:restartNumberingAfterBreak="0">
    <w:nsid w:val="4FB172E0"/>
    <w:multiLevelType w:val="multilevel"/>
    <w:tmpl w:val="8402E7F6"/>
    <w:lvl w:ilvl="0">
      <w:start w:val="5"/>
      <w:numFmt w:val="decimal"/>
      <w:lvlText w:val="%1."/>
      <w:lvlJc w:val="left"/>
      <w:pPr>
        <w:ind w:left="360" w:hanging="360"/>
      </w:pPr>
      <w:rPr>
        <w:rFonts w:hint="default"/>
      </w:rPr>
    </w:lvl>
    <w:lvl w:ilvl="1">
      <w:start w:val="1"/>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7" w15:restartNumberingAfterBreak="0">
    <w:nsid w:val="580D4115"/>
    <w:multiLevelType w:val="multilevel"/>
    <w:tmpl w:val="6BB20E36"/>
    <w:lvl w:ilvl="0">
      <w:start w:val="1"/>
      <w:numFmt w:val="decimal"/>
      <w:pStyle w:val="12"/>
      <w:lvlText w:val="%1."/>
      <w:lvlJc w:val="left"/>
      <w:pPr>
        <w:tabs>
          <w:tab w:val="num" w:pos="-1061"/>
        </w:tabs>
        <w:ind w:left="56" w:hanging="56"/>
      </w:pPr>
      <w:rPr>
        <w:rFonts w:hint="default"/>
        <w:b w:val="0"/>
        <w:sz w:val="28"/>
        <w:szCs w:val="28"/>
        <w:lang w:val="ru-RU"/>
      </w:rPr>
    </w:lvl>
    <w:lvl w:ilvl="1">
      <w:start w:val="1"/>
      <w:numFmt w:val="decimal"/>
      <w:pStyle w:val="22"/>
      <w:lvlText w:val="%1.%2."/>
      <w:lvlJc w:val="left"/>
      <w:pPr>
        <w:tabs>
          <w:tab w:val="num" w:pos="284"/>
        </w:tabs>
        <w:ind w:left="453" w:hanging="169"/>
      </w:pPr>
      <w:rPr>
        <w:rFonts w:hint="default"/>
        <w:b w:val="0"/>
      </w:rPr>
    </w:lvl>
    <w:lvl w:ilvl="2">
      <w:start w:val="1"/>
      <w:numFmt w:val="decimal"/>
      <w:pStyle w:val="30"/>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8" w15:restartNumberingAfterBreak="0">
    <w:nsid w:val="599E449E"/>
    <w:multiLevelType w:val="hybridMultilevel"/>
    <w:tmpl w:val="2E582DC2"/>
    <w:lvl w:ilvl="0" w:tplc="947CDA5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5CCB21D5"/>
    <w:multiLevelType w:val="multilevel"/>
    <w:tmpl w:val="A13C0034"/>
    <w:lvl w:ilvl="0">
      <w:start w:val="1"/>
      <w:numFmt w:val="decimal"/>
      <w:lvlText w:val="%1."/>
      <w:lvlJc w:val="left"/>
      <w:pPr>
        <w:ind w:left="928" w:hanging="360"/>
      </w:pPr>
      <w:rPr>
        <w:rFonts w:hint="default"/>
        <w:b/>
      </w:rPr>
    </w:lvl>
    <w:lvl w:ilvl="1">
      <w:start w:val="1"/>
      <w:numFmt w:val="decimal"/>
      <w:isLgl/>
      <w:lvlText w:val="%1.%2"/>
      <w:lvlJc w:val="left"/>
      <w:pPr>
        <w:ind w:left="1130" w:hanging="420"/>
      </w:pPr>
      <w:rPr>
        <w:rFonts w:eastAsia="Calibri" w:hint="default"/>
        <w:b w:val="0"/>
        <w:i w:val="0"/>
        <w:color w:val="auto"/>
      </w:rPr>
    </w:lvl>
    <w:lvl w:ilvl="2">
      <w:start w:val="1"/>
      <w:numFmt w:val="decimal"/>
      <w:isLgl/>
      <w:lvlText w:val="%1.%2.%3"/>
      <w:lvlJc w:val="left"/>
      <w:pPr>
        <w:ind w:left="1288" w:hanging="720"/>
      </w:pPr>
      <w:rPr>
        <w:rFonts w:eastAsia="Calibri" w:hint="default"/>
        <w:b w:val="0"/>
      </w:rPr>
    </w:lvl>
    <w:lvl w:ilvl="3">
      <w:start w:val="1"/>
      <w:numFmt w:val="decimal"/>
      <w:isLgl/>
      <w:lvlText w:val="%1.%2.%3.%4"/>
      <w:lvlJc w:val="left"/>
      <w:pPr>
        <w:ind w:left="1440" w:hanging="1080"/>
      </w:pPr>
      <w:rPr>
        <w:rFonts w:eastAsia="Calibri" w:hint="default"/>
        <w:b w:val="0"/>
      </w:rPr>
    </w:lvl>
    <w:lvl w:ilvl="4">
      <w:start w:val="1"/>
      <w:numFmt w:val="decimal"/>
      <w:isLgl/>
      <w:lvlText w:val="%1.%2.%3.%4.%5"/>
      <w:lvlJc w:val="left"/>
      <w:pPr>
        <w:ind w:left="1648" w:hanging="1080"/>
      </w:pPr>
      <w:rPr>
        <w:rFonts w:eastAsia="Calibri" w:hint="default"/>
        <w:b w:val="0"/>
      </w:rPr>
    </w:lvl>
    <w:lvl w:ilvl="5">
      <w:start w:val="1"/>
      <w:numFmt w:val="decimal"/>
      <w:isLgl/>
      <w:lvlText w:val="%1.%2.%3.%4.%5.%6"/>
      <w:lvlJc w:val="left"/>
      <w:pPr>
        <w:ind w:left="1800" w:hanging="1440"/>
      </w:pPr>
      <w:rPr>
        <w:rFonts w:eastAsia="Calibri" w:hint="default"/>
        <w:b/>
      </w:rPr>
    </w:lvl>
    <w:lvl w:ilvl="6">
      <w:start w:val="1"/>
      <w:numFmt w:val="decimal"/>
      <w:isLgl/>
      <w:lvlText w:val="%1.%2.%3.%4.%5.%6.%7"/>
      <w:lvlJc w:val="left"/>
      <w:pPr>
        <w:ind w:left="1800" w:hanging="1440"/>
      </w:pPr>
      <w:rPr>
        <w:rFonts w:eastAsia="Calibri" w:hint="default"/>
        <w:b/>
      </w:rPr>
    </w:lvl>
    <w:lvl w:ilvl="7">
      <w:start w:val="1"/>
      <w:numFmt w:val="decimal"/>
      <w:isLgl/>
      <w:lvlText w:val="%1.%2.%3.%4.%5.%6.%7.%8"/>
      <w:lvlJc w:val="left"/>
      <w:pPr>
        <w:ind w:left="2160" w:hanging="1800"/>
      </w:pPr>
      <w:rPr>
        <w:rFonts w:eastAsia="Calibri" w:hint="default"/>
        <w:b/>
      </w:rPr>
    </w:lvl>
    <w:lvl w:ilvl="8">
      <w:start w:val="1"/>
      <w:numFmt w:val="decimal"/>
      <w:isLgl/>
      <w:lvlText w:val="%1.%2.%3.%4.%5.%6.%7.%8.%9"/>
      <w:lvlJc w:val="left"/>
      <w:pPr>
        <w:ind w:left="2520" w:hanging="2160"/>
      </w:pPr>
      <w:rPr>
        <w:rFonts w:eastAsia="Calibri" w:hint="default"/>
        <w:b/>
      </w:rPr>
    </w:lvl>
  </w:abstractNum>
  <w:abstractNum w:abstractNumId="20" w15:restartNumberingAfterBreak="0">
    <w:nsid w:val="5E84357A"/>
    <w:multiLevelType w:val="hybridMultilevel"/>
    <w:tmpl w:val="90C08204"/>
    <w:lvl w:ilvl="0" w:tplc="947CDA52">
      <w:start w:val="1"/>
      <w:numFmt w:val="bullet"/>
      <w:lvlText w:val=""/>
      <w:lvlJc w:val="left"/>
      <w:pPr>
        <w:ind w:left="2869" w:hanging="360"/>
      </w:pPr>
      <w:rPr>
        <w:rFonts w:ascii="Symbol" w:hAnsi="Symbol" w:hint="default"/>
      </w:rPr>
    </w:lvl>
    <w:lvl w:ilvl="1" w:tplc="04190003">
      <w:start w:val="1"/>
      <w:numFmt w:val="bullet"/>
      <w:lvlText w:val="o"/>
      <w:lvlJc w:val="left"/>
      <w:pPr>
        <w:ind w:left="3589" w:hanging="360"/>
      </w:pPr>
      <w:rPr>
        <w:rFonts w:ascii="Courier New" w:hAnsi="Courier New" w:cs="Courier New" w:hint="default"/>
      </w:rPr>
    </w:lvl>
    <w:lvl w:ilvl="2" w:tplc="04190005">
      <w:start w:val="1"/>
      <w:numFmt w:val="bullet"/>
      <w:lvlText w:val=""/>
      <w:lvlJc w:val="left"/>
      <w:pPr>
        <w:ind w:left="4309" w:hanging="360"/>
      </w:pPr>
      <w:rPr>
        <w:rFonts w:ascii="Wingdings" w:hAnsi="Wingdings" w:hint="default"/>
      </w:rPr>
    </w:lvl>
    <w:lvl w:ilvl="3" w:tplc="04190001">
      <w:start w:val="1"/>
      <w:numFmt w:val="bullet"/>
      <w:lvlText w:val=""/>
      <w:lvlJc w:val="left"/>
      <w:pPr>
        <w:ind w:left="5029" w:hanging="360"/>
      </w:pPr>
      <w:rPr>
        <w:rFonts w:ascii="Symbol" w:hAnsi="Symbol" w:hint="default"/>
      </w:rPr>
    </w:lvl>
    <w:lvl w:ilvl="4" w:tplc="04190003">
      <w:start w:val="1"/>
      <w:numFmt w:val="bullet"/>
      <w:lvlText w:val="o"/>
      <w:lvlJc w:val="left"/>
      <w:pPr>
        <w:ind w:left="5749" w:hanging="360"/>
      </w:pPr>
      <w:rPr>
        <w:rFonts w:ascii="Courier New" w:hAnsi="Courier New" w:cs="Courier New" w:hint="default"/>
      </w:rPr>
    </w:lvl>
    <w:lvl w:ilvl="5" w:tplc="04190005">
      <w:start w:val="1"/>
      <w:numFmt w:val="bullet"/>
      <w:lvlText w:val=""/>
      <w:lvlJc w:val="left"/>
      <w:pPr>
        <w:ind w:left="6469" w:hanging="360"/>
      </w:pPr>
      <w:rPr>
        <w:rFonts w:ascii="Wingdings" w:hAnsi="Wingdings" w:hint="default"/>
      </w:rPr>
    </w:lvl>
    <w:lvl w:ilvl="6" w:tplc="04190001">
      <w:start w:val="1"/>
      <w:numFmt w:val="bullet"/>
      <w:lvlText w:val=""/>
      <w:lvlJc w:val="left"/>
      <w:pPr>
        <w:ind w:left="7189" w:hanging="360"/>
      </w:pPr>
      <w:rPr>
        <w:rFonts w:ascii="Symbol" w:hAnsi="Symbol" w:hint="default"/>
      </w:rPr>
    </w:lvl>
    <w:lvl w:ilvl="7" w:tplc="04190003">
      <w:start w:val="1"/>
      <w:numFmt w:val="bullet"/>
      <w:lvlText w:val="o"/>
      <w:lvlJc w:val="left"/>
      <w:pPr>
        <w:ind w:left="7909" w:hanging="360"/>
      </w:pPr>
      <w:rPr>
        <w:rFonts w:ascii="Courier New" w:hAnsi="Courier New" w:cs="Courier New" w:hint="default"/>
      </w:rPr>
    </w:lvl>
    <w:lvl w:ilvl="8" w:tplc="04190005">
      <w:start w:val="1"/>
      <w:numFmt w:val="bullet"/>
      <w:lvlText w:val=""/>
      <w:lvlJc w:val="left"/>
      <w:pPr>
        <w:ind w:left="8629" w:hanging="360"/>
      </w:pPr>
      <w:rPr>
        <w:rFonts w:ascii="Wingdings" w:hAnsi="Wingdings" w:hint="default"/>
      </w:rPr>
    </w:lvl>
  </w:abstractNum>
  <w:abstractNum w:abstractNumId="21"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1"/>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7536662D"/>
    <w:multiLevelType w:val="hybridMultilevel"/>
    <w:tmpl w:val="321A6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5366DFC"/>
    <w:multiLevelType w:val="hybridMultilevel"/>
    <w:tmpl w:val="D2C45D08"/>
    <w:lvl w:ilvl="0" w:tplc="947CDA52">
      <w:start w:val="1"/>
      <w:numFmt w:val="bullet"/>
      <w:lvlText w:val=""/>
      <w:lvlJc w:val="left"/>
      <w:pPr>
        <w:ind w:left="720" w:hanging="360"/>
      </w:pPr>
      <w:rPr>
        <w:rFonts w:ascii="Symbol" w:hAnsi="Symbol" w:hint="default"/>
      </w:rPr>
    </w:lvl>
    <w:lvl w:ilvl="1" w:tplc="947CDA52">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3"/>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7F105C52"/>
    <w:multiLevelType w:val="multilevel"/>
    <w:tmpl w:val="102CA94E"/>
    <w:lvl w:ilvl="0">
      <w:start w:val="1"/>
      <w:numFmt w:val="bullet"/>
      <w:pStyle w:val="-"/>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pStyle w:val="-0"/>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2"/>
      <w:lvlText w:val=""/>
      <w:lvlJc w:val="left"/>
      <w:rPr>
        <w:rFonts w:cs="Times New Roman"/>
      </w:rPr>
    </w:lvl>
    <w:lvl w:ilvl="3">
      <w:numFmt w:val="decimal"/>
      <w:pStyle w:val="-2"/>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5"/>
  </w:num>
  <w:num w:numId="2">
    <w:abstractNumId w:val="24"/>
  </w:num>
  <w:num w:numId="3">
    <w:abstractNumId w:val="0"/>
    <w:lvlOverride w:ilvl="0">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7"/>
  </w:num>
  <w:num w:numId="10">
    <w:abstractNumId w:val="13"/>
  </w:num>
  <w:num w:numId="11">
    <w:abstractNumId w:val="9"/>
  </w:num>
  <w:num w:numId="12">
    <w:abstractNumId w:val="4"/>
  </w:num>
  <w:num w:numId="13">
    <w:abstractNumId w:val="11"/>
  </w:num>
  <w:num w:numId="14">
    <w:abstractNumId w:val="19"/>
  </w:num>
  <w:num w:numId="15">
    <w:abstractNumId w:val="5"/>
  </w:num>
  <w:num w:numId="16">
    <w:abstractNumId w:val="16"/>
  </w:num>
  <w:num w:numId="17">
    <w:abstractNumId w:val="22"/>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3"/>
  </w:num>
  <w:num w:numId="21">
    <w:abstractNumId w:val="20"/>
  </w:num>
  <w:num w:numId="22">
    <w:abstractNumId w:val="6"/>
  </w:num>
  <w:num w:numId="23">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oNotDisplayPageBoundaries/>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231C01"/>
    <w:rsid w:val="003D3E14"/>
    <w:rsid w:val="00424A9A"/>
    <w:rsid w:val="00443EF3"/>
    <w:rsid w:val="004613B2"/>
    <w:rsid w:val="008C1D9A"/>
    <w:rsid w:val="008F1FCC"/>
    <w:rsid w:val="00BE0D82"/>
    <w:rsid w:val="00C550C5"/>
    <w:rsid w:val="00D6638C"/>
    <w:rsid w:val="00D8612D"/>
    <w:rsid w:val="00F43C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D3E14"/>
    <w:pPr>
      <w:spacing w:after="200" w:line="276" w:lineRule="auto"/>
    </w:pPr>
    <w:rPr>
      <w:rFonts w:ascii="Calibri" w:eastAsia="Calibri"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10"/>
    <w:qFormat/>
    <w:rsid w:val="00231C01"/>
    <w:pPr>
      <w:keepNext/>
      <w:spacing w:before="240" w:after="60" w:line="240" w:lineRule="auto"/>
      <w:jc w:val="center"/>
      <w:outlineLvl w:val="0"/>
    </w:pPr>
    <w:rPr>
      <w:rFonts w:ascii="Times New Roman" w:eastAsia="Times New Roman" w:hAnsi="Times New Roman"/>
      <w:b/>
      <w:bCs/>
      <w:color w:val="000000"/>
      <w:kern w:val="32"/>
      <w:sz w:val="28"/>
      <w:szCs w:val="32"/>
      <w:lang w:val="ru" w:eastAsia="x-none"/>
    </w:rPr>
  </w:style>
  <w:style w:type="paragraph" w:styleId="24">
    <w:name w:val="heading 2"/>
    <w:aliases w:val="Заголовок 2 Знак1,Заголовок 2 Знак Знак,Заголовок 2 Знак Знак Знак,H2,h2"/>
    <w:basedOn w:val="a1"/>
    <w:next w:val="a1"/>
    <w:link w:val="25"/>
    <w:qFormat/>
    <w:rsid w:val="00231C01"/>
    <w:pPr>
      <w:keepNext/>
      <w:spacing w:before="240" w:after="60" w:line="240" w:lineRule="auto"/>
      <w:jc w:val="center"/>
      <w:outlineLvl w:val="1"/>
    </w:pPr>
    <w:rPr>
      <w:rFonts w:ascii="Times New Roman" w:eastAsia="Times New Roman" w:hAnsi="Times New Roman"/>
      <w:b/>
      <w:bCs/>
      <w:iCs/>
      <w:color w:val="000000"/>
      <w:sz w:val="28"/>
      <w:szCs w:val="28"/>
      <w:lang w:val="ru" w:eastAsia="x-none"/>
    </w:rPr>
  </w:style>
  <w:style w:type="paragraph" w:styleId="33">
    <w:name w:val="heading 3"/>
    <w:aliases w:val="h3,Head 3,l3+toc 3,heading 3,CT,Sub-section Title,l3,H3"/>
    <w:basedOn w:val="a1"/>
    <w:next w:val="a1"/>
    <w:link w:val="34"/>
    <w:unhideWhenUsed/>
    <w:qFormat/>
    <w:rsid w:val="00231C01"/>
    <w:pPr>
      <w:keepNext/>
      <w:spacing w:before="240" w:after="60" w:line="240" w:lineRule="auto"/>
      <w:outlineLvl w:val="2"/>
    </w:pPr>
    <w:rPr>
      <w:rFonts w:ascii="Cambria" w:eastAsia="Times New Roman" w:hAnsi="Cambria"/>
      <w:b/>
      <w:bCs/>
      <w:color w:val="000000"/>
      <w:sz w:val="26"/>
      <w:szCs w:val="26"/>
      <w:lang w:val="ru" w:eastAsia="x-none"/>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link w:val="41"/>
    <w:qFormat/>
    <w:rsid w:val="00231C01"/>
    <w:pPr>
      <w:keepNext/>
      <w:tabs>
        <w:tab w:val="num" w:pos="864"/>
      </w:tabs>
      <w:snapToGrid w:val="0"/>
      <w:spacing w:after="0" w:line="240" w:lineRule="auto"/>
      <w:ind w:left="864" w:hanging="864"/>
      <w:jc w:val="both"/>
      <w:outlineLvl w:val="3"/>
    </w:pPr>
    <w:rPr>
      <w:rFonts w:ascii="Times New Roman" w:eastAsia="Times New Roman" w:hAnsi="Times New Roman"/>
      <w:b/>
      <w:bCs/>
      <w:sz w:val="24"/>
      <w:szCs w:val="24"/>
      <w:lang w:val="x-none" w:eastAsia="x-none"/>
    </w:rPr>
  </w:style>
  <w:style w:type="paragraph" w:styleId="5">
    <w:name w:val="heading 5"/>
    <w:aliases w:val="_Подпункт"/>
    <w:basedOn w:val="a1"/>
    <w:link w:val="50"/>
    <w:qFormat/>
    <w:rsid w:val="00231C01"/>
    <w:pPr>
      <w:keepNext/>
      <w:tabs>
        <w:tab w:val="num" w:pos="1008"/>
      </w:tabs>
      <w:spacing w:after="0" w:line="240" w:lineRule="auto"/>
      <w:ind w:left="1008" w:hanging="1008"/>
      <w:outlineLvl w:val="4"/>
    </w:pPr>
    <w:rPr>
      <w:rFonts w:ascii="Times New Roman" w:eastAsia="Times New Roman" w:hAnsi="Times New Roman"/>
      <w:b/>
      <w:bCs/>
      <w:sz w:val="24"/>
      <w:szCs w:val="24"/>
      <w:lang w:val="x-none" w:eastAsia="x-none"/>
    </w:rPr>
  </w:style>
  <w:style w:type="paragraph" w:styleId="6">
    <w:name w:val="heading 6"/>
    <w:basedOn w:val="a1"/>
    <w:link w:val="60"/>
    <w:qFormat/>
    <w:rsid w:val="00231C01"/>
    <w:pPr>
      <w:keepNext/>
      <w:tabs>
        <w:tab w:val="num" w:pos="1152"/>
      </w:tabs>
      <w:spacing w:after="0" w:line="240" w:lineRule="auto"/>
      <w:ind w:left="1152" w:hanging="1152"/>
      <w:outlineLvl w:val="5"/>
    </w:pPr>
    <w:rPr>
      <w:rFonts w:ascii="Times New Roman" w:eastAsia="Times New Roman" w:hAnsi="Times New Roman"/>
      <w:b/>
      <w:bCs/>
      <w:i/>
      <w:iCs/>
      <w:sz w:val="18"/>
      <w:szCs w:val="18"/>
      <w:lang w:val="x-none" w:eastAsia="x-none"/>
    </w:rPr>
  </w:style>
  <w:style w:type="paragraph" w:styleId="7">
    <w:name w:val="heading 7"/>
    <w:basedOn w:val="a1"/>
    <w:link w:val="70"/>
    <w:qFormat/>
    <w:rsid w:val="00231C01"/>
    <w:pPr>
      <w:keepNext/>
      <w:tabs>
        <w:tab w:val="num" w:pos="1296"/>
      </w:tabs>
      <w:spacing w:after="0" w:line="240" w:lineRule="auto"/>
      <w:ind w:left="1296" w:hanging="1296"/>
      <w:outlineLvl w:val="6"/>
    </w:pPr>
    <w:rPr>
      <w:rFonts w:ascii="Times New Roman" w:eastAsia="Times New Roman" w:hAnsi="Times New Roman"/>
      <w:b/>
      <w:bCs/>
      <w:sz w:val="28"/>
      <w:szCs w:val="28"/>
      <w:u w:val="single"/>
      <w:lang w:val="x-none" w:eastAsia="x-none"/>
    </w:rPr>
  </w:style>
  <w:style w:type="paragraph" w:styleId="8">
    <w:name w:val="heading 8"/>
    <w:basedOn w:val="a1"/>
    <w:link w:val="80"/>
    <w:qFormat/>
    <w:rsid w:val="00231C01"/>
    <w:pPr>
      <w:keepNext/>
      <w:tabs>
        <w:tab w:val="num" w:pos="1440"/>
      </w:tabs>
      <w:snapToGrid w:val="0"/>
      <w:spacing w:after="0" w:line="240" w:lineRule="auto"/>
      <w:ind w:left="1440" w:hanging="1440"/>
      <w:outlineLvl w:val="7"/>
    </w:pPr>
    <w:rPr>
      <w:rFonts w:ascii="Times New Roman" w:eastAsia="Times New Roman" w:hAnsi="Times New Roman"/>
      <w:color w:val="000000"/>
      <w:sz w:val="28"/>
      <w:szCs w:val="28"/>
      <w:lang w:val="x-none" w:eastAsia="x-none"/>
    </w:rPr>
  </w:style>
  <w:style w:type="paragraph" w:styleId="9">
    <w:name w:val="heading 9"/>
    <w:basedOn w:val="a1"/>
    <w:link w:val="90"/>
    <w:qFormat/>
    <w:rsid w:val="00231C01"/>
    <w:pPr>
      <w:keepNext/>
      <w:tabs>
        <w:tab w:val="num" w:pos="1584"/>
      </w:tabs>
      <w:spacing w:after="0" w:line="240" w:lineRule="auto"/>
      <w:ind w:left="1584" w:hanging="1584"/>
      <w:jc w:val="both"/>
      <w:outlineLvl w:val="8"/>
    </w:pPr>
    <w:rPr>
      <w:rFonts w:ascii="Times New Roman" w:eastAsia="Times New Roman" w:hAnsi="Times New Roman"/>
      <w:b/>
      <w:bCs/>
      <w:i/>
      <w:iCs/>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5">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2"/>
    <w:rsid w:val="00231C01"/>
    <w:rPr>
      <w:rFonts w:asciiTheme="majorHAnsi" w:eastAsiaTheme="majorEastAsia" w:hAnsiTheme="majorHAnsi" w:cstheme="majorBidi"/>
      <w:color w:val="2E74B5" w:themeColor="accent1" w:themeShade="BF"/>
      <w:sz w:val="32"/>
      <w:szCs w:val="32"/>
    </w:rPr>
  </w:style>
  <w:style w:type="character" w:customStyle="1" w:styleId="25">
    <w:name w:val="Заголовок 2 Знак"/>
    <w:aliases w:val="Заголовок 2 Знак1 Знак1,Заголовок 2 Знак Знак Знак1,Заголовок 2 Знак Знак Знак Знак2,H2 Знак,h2 Знак"/>
    <w:basedOn w:val="a2"/>
    <w:link w:val="24"/>
    <w:rsid w:val="00231C01"/>
    <w:rPr>
      <w:rFonts w:ascii="Times New Roman" w:eastAsia="Times New Roman" w:hAnsi="Times New Roman" w:cs="Times New Roman"/>
      <w:b/>
      <w:bCs/>
      <w:iCs/>
      <w:color w:val="000000"/>
      <w:sz w:val="28"/>
      <w:szCs w:val="28"/>
      <w:lang w:val="ru" w:eastAsia="x-none"/>
    </w:rPr>
  </w:style>
  <w:style w:type="character" w:customStyle="1" w:styleId="34">
    <w:name w:val="Заголовок 3 Знак"/>
    <w:aliases w:val="h3 Знак,Head 3 Знак,l3+toc 3 Знак,heading 3 Знак,CT Знак,Sub-section Title Знак,l3 Знак,H3 Знак"/>
    <w:basedOn w:val="a2"/>
    <w:link w:val="33"/>
    <w:rsid w:val="00231C01"/>
    <w:rPr>
      <w:rFonts w:ascii="Cambria" w:eastAsia="Times New Roman" w:hAnsi="Cambria" w:cs="Times New Roman"/>
      <w:b/>
      <w:bCs/>
      <w:color w:val="000000"/>
      <w:sz w:val="26"/>
      <w:szCs w:val="26"/>
      <w:lang w:val="ru" w:eastAsia="x-none"/>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0"/>
    <w:rsid w:val="00231C01"/>
    <w:rPr>
      <w:rFonts w:ascii="Times New Roman" w:eastAsia="Times New Roman" w:hAnsi="Times New Roman" w:cs="Times New Roman"/>
      <w:b/>
      <w:bCs/>
      <w:sz w:val="24"/>
      <w:szCs w:val="24"/>
      <w:lang w:val="x-none" w:eastAsia="x-none"/>
    </w:rPr>
  </w:style>
  <w:style w:type="character" w:customStyle="1" w:styleId="50">
    <w:name w:val="Заголовок 5 Знак"/>
    <w:aliases w:val="_Подпункт Знак"/>
    <w:basedOn w:val="a2"/>
    <w:link w:val="5"/>
    <w:rsid w:val="00231C01"/>
    <w:rPr>
      <w:rFonts w:ascii="Times New Roman" w:eastAsia="Times New Roman" w:hAnsi="Times New Roman" w:cs="Times New Roman"/>
      <w:b/>
      <w:bCs/>
      <w:sz w:val="24"/>
      <w:szCs w:val="24"/>
      <w:lang w:val="x-none" w:eastAsia="x-none"/>
    </w:rPr>
  </w:style>
  <w:style w:type="character" w:customStyle="1" w:styleId="60">
    <w:name w:val="Заголовок 6 Знак"/>
    <w:basedOn w:val="a2"/>
    <w:link w:val="6"/>
    <w:rsid w:val="00231C01"/>
    <w:rPr>
      <w:rFonts w:ascii="Times New Roman" w:eastAsia="Times New Roman" w:hAnsi="Times New Roman" w:cs="Times New Roman"/>
      <w:b/>
      <w:bCs/>
      <w:i/>
      <w:iCs/>
      <w:sz w:val="18"/>
      <w:szCs w:val="18"/>
      <w:lang w:val="x-none" w:eastAsia="x-none"/>
    </w:rPr>
  </w:style>
  <w:style w:type="character" w:customStyle="1" w:styleId="70">
    <w:name w:val="Заголовок 7 Знак"/>
    <w:basedOn w:val="a2"/>
    <w:link w:val="7"/>
    <w:rsid w:val="00231C01"/>
    <w:rPr>
      <w:rFonts w:ascii="Times New Roman" w:eastAsia="Times New Roman" w:hAnsi="Times New Roman" w:cs="Times New Roman"/>
      <w:b/>
      <w:bCs/>
      <w:sz w:val="28"/>
      <w:szCs w:val="28"/>
      <w:u w:val="single"/>
      <w:lang w:val="x-none" w:eastAsia="x-none"/>
    </w:rPr>
  </w:style>
  <w:style w:type="character" w:customStyle="1" w:styleId="80">
    <w:name w:val="Заголовок 8 Знак"/>
    <w:basedOn w:val="a2"/>
    <w:link w:val="8"/>
    <w:rsid w:val="00231C01"/>
    <w:rPr>
      <w:rFonts w:ascii="Times New Roman" w:eastAsia="Times New Roman" w:hAnsi="Times New Roman" w:cs="Times New Roman"/>
      <w:color w:val="000000"/>
      <w:sz w:val="28"/>
      <w:szCs w:val="28"/>
      <w:lang w:val="x-none" w:eastAsia="x-none"/>
    </w:rPr>
  </w:style>
  <w:style w:type="character" w:customStyle="1" w:styleId="90">
    <w:name w:val="Заголовок 9 Знак"/>
    <w:basedOn w:val="a2"/>
    <w:link w:val="9"/>
    <w:rsid w:val="00231C01"/>
    <w:rPr>
      <w:rFonts w:ascii="Times New Roman" w:eastAsia="Times New Roman" w:hAnsi="Times New Roman" w:cs="Times New Roman"/>
      <w:b/>
      <w:bCs/>
      <w:i/>
      <w:iCs/>
      <w:lang w:val="x-none" w:eastAsia="x-none"/>
    </w:rPr>
  </w:style>
  <w:style w:type="character" w:styleId="a5">
    <w:name w:val="Hyperlink"/>
    <w:uiPriority w:val="99"/>
    <w:rsid w:val="00231C01"/>
    <w:rPr>
      <w:rFonts w:cs="Times New Roman"/>
      <w:color w:val="000080"/>
      <w:u w:val="single"/>
    </w:rPr>
  </w:style>
  <w:style w:type="character" w:customStyle="1" w:styleId="26">
    <w:name w:val="Сноска (2)_"/>
    <w:link w:val="27"/>
    <w:locked/>
    <w:rsid w:val="00231C01"/>
    <w:rPr>
      <w:rFonts w:ascii="Times New Roman" w:hAnsi="Times New Roman" w:cs="Times New Roman"/>
      <w:sz w:val="12"/>
      <w:szCs w:val="12"/>
      <w:shd w:val="clear" w:color="auto" w:fill="FFFFFF"/>
    </w:rPr>
  </w:style>
  <w:style w:type="character" w:customStyle="1" w:styleId="35">
    <w:name w:val="Сноска (3)_"/>
    <w:link w:val="36"/>
    <w:locked/>
    <w:rsid w:val="00231C01"/>
    <w:rPr>
      <w:rFonts w:ascii="Times New Roman" w:hAnsi="Times New Roman" w:cs="Times New Roman"/>
      <w:sz w:val="21"/>
      <w:szCs w:val="21"/>
      <w:shd w:val="clear" w:color="auto" w:fill="FFFFFF"/>
    </w:rPr>
  </w:style>
  <w:style w:type="character" w:customStyle="1" w:styleId="a6">
    <w:name w:val="Сноска_"/>
    <w:link w:val="a7"/>
    <w:locked/>
    <w:rsid w:val="00231C01"/>
    <w:rPr>
      <w:rFonts w:ascii="Times New Roman" w:hAnsi="Times New Roman" w:cs="Times New Roman"/>
      <w:sz w:val="21"/>
      <w:szCs w:val="21"/>
      <w:shd w:val="clear" w:color="auto" w:fill="FFFFFF"/>
    </w:rPr>
  </w:style>
  <w:style w:type="character" w:customStyle="1" w:styleId="a8">
    <w:name w:val="Сноска + Полужирный"/>
    <w:rsid w:val="00231C01"/>
    <w:rPr>
      <w:rFonts w:ascii="Times New Roman" w:hAnsi="Times New Roman" w:cs="Times New Roman"/>
      <w:b/>
      <w:bCs/>
      <w:spacing w:val="0"/>
      <w:sz w:val="21"/>
      <w:szCs w:val="21"/>
    </w:rPr>
  </w:style>
  <w:style w:type="character" w:customStyle="1" w:styleId="42">
    <w:name w:val="Сноска (4)_"/>
    <w:link w:val="43"/>
    <w:locked/>
    <w:rsid w:val="00231C01"/>
    <w:rPr>
      <w:rFonts w:ascii="Times New Roman" w:hAnsi="Times New Roman" w:cs="Times New Roman"/>
      <w:sz w:val="17"/>
      <w:szCs w:val="17"/>
      <w:shd w:val="clear" w:color="auto" w:fill="FFFFFF"/>
    </w:rPr>
  </w:style>
  <w:style w:type="character" w:customStyle="1" w:styleId="44">
    <w:name w:val="Заголовок №4_"/>
    <w:link w:val="45"/>
    <w:locked/>
    <w:rsid w:val="00231C01"/>
    <w:rPr>
      <w:rFonts w:ascii="Times New Roman" w:hAnsi="Times New Roman" w:cs="Times New Roman"/>
      <w:sz w:val="21"/>
      <w:szCs w:val="21"/>
      <w:shd w:val="clear" w:color="auto" w:fill="FFFFFF"/>
    </w:rPr>
  </w:style>
  <w:style w:type="character" w:customStyle="1" w:styleId="46">
    <w:name w:val="Заголовок №4 + Не полужирный"/>
    <w:rsid w:val="00231C01"/>
    <w:rPr>
      <w:rFonts w:ascii="Times New Roman" w:hAnsi="Times New Roman" w:cs="Times New Roman"/>
      <w:b/>
      <w:bCs/>
      <w:spacing w:val="0"/>
      <w:sz w:val="21"/>
      <w:szCs w:val="21"/>
    </w:rPr>
  </w:style>
  <w:style w:type="character" w:customStyle="1" w:styleId="28">
    <w:name w:val="Основной текст (2)_"/>
    <w:link w:val="29"/>
    <w:locked/>
    <w:rsid w:val="00231C01"/>
    <w:rPr>
      <w:rFonts w:ascii="Times New Roman" w:hAnsi="Times New Roman" w:cs="Times New Roman"/>
      <w:sz w:val="23"/>
      <w:szCs w:val="23"/>
      <w:shd w:val="clear" w:color="auto" w:fill="FFFFFF"/>
    </w:rPr>
  </w:style>
  <w:style w:type="character" w:customStyle="1" w:styleId="16">
    <w:name w:val="Заголовок №1_"/>
    <w:link w:val="17"/>
    <w:locked/>
    <w:rsid w:val="00231C01"/>
    <w:rPr>
      <w:rFonts w:ascii="Times New Roman" w:hAnsi="Times New Roman" w:cs="Times New Roman"/>
      <w:sz w:val="51"/>
      <w:szCs w:val="51"/>
      <w:shd w:val="clear" w:color="auto" w:fill="FFFFFF"/>
    </w:rPr>
  </w:style>
  <w:style w:type="character" w:customStyle="1" w:styleId="37">
    <w:name w:val="Основной текст (3)_"/>
    <w:link w:val="38"/>
    <w:locked/>
    <w:rsid w:val="00231C01"/>
    <w:rPr>
      <w:rFonts w:ascii="Times New Roman" w:hAnsi="Times New Roman" w:cs="Times New Roman"/>
      <w:sz w:val="27"/>
      <w:szCs w:val="27"/>
      <w:shd w:val="clear" w:color="auto" w:fill="FFFFFF"/>
    </w:rPr>
  </w:style>
  <w:style w:type="character" w:customStyle="1" w:styleId="a9">
    <w:name w:val="Основной текст_"/>
    <w:link w:val="71"/>
    <w:locked/>
    <w:rsid w:val="00231C01"/>
    <w:rPr>
      <w:rFonts w:ascii="Times New Roman" w:hAnsi="Times New Roman" w:cs="Times New Roman"/>
      <w:sz w:val="21"/>
      <w:szCs w:val="21"/>
      <w:shd w:val="clear" w:color="auto" w:fill="FFFFFF"/>
    </w:rPr>
  </w:style>
  <w:style w:type="character" w:customStyle="1" w:styleId="220">
    <w:name w:val="Заголовок №2 (2)_"/>
    <w:link w:val="221"/>
    <w:locked/>
    <w:rsid w:val="00231C01"/>
    <w:rPr>
      <w:rFonts w:ascii="Times New Roman" w:hAnsi="Times New Roman" w:cs="Times New Roman"/>
      <w:sz w:val="27"/>
      <w:szCs w:val="27"/>
      <w:shd w:val="clear" w:color="auto" w:fill="FFFFFF"/>
    </w:rPr>
  </w:style>
  <w:style w:type="character" w:customStyle="1" w:styleId="aa">
    <w:name w:val="Колонтитул_"/>
    <w:link w:val="ab"/>
    <w:locked/>
    <w:rsid w:val="00231C01"/>
    <w:rPr>
      <w:rFonts w:ascii="Times New Roman" w:hAnsi="Times New Roman" w:cs="Times New Roman"/>
      <w:sz w:val="20"/>
      <w:szCs w:val="20"/>
      <w:shd w:val="clear" w:color="auto" w:fill="FFFFFF"/>
    </w:rPr>
  </w:style>
  <w:style w:type="character" w:customStyle="1" w:styleId="100">
    <w:name w:val="Колонтитул + 10"/>
    <w:aliases w:val="5 pt"/>
    <w:rsid w:val="00231C01"/>
    <w:rPr>
      <w:rFonts w:ascii="Times New Roman" w:hAnsi="Times New Roman" w:cs="Times New Roman"/>
      <w:spacing w:val="0"/>
      <w:sz w:val="21"/>
      <w:szCs w:val="21"/>
    </w:rPr>
  </w:style>
  <w:style w:type="character" w:customStyle="1" w:styleId="2a">
    <w:name w:val="Оглавление 2 Знак"/>
    <w:link w:val="2b"/>
    <w:uiPriority w:val="39"/>
    <w:locked/>
    <w:rsid w:val="00231C01"/>
    <w:rPr>
      <w:rFonts w:ascii="Calibri" w:hAnsi="Calibri"/>
      <w:b/>
      <w:bCs/>
      <w:color w:val="000000"/>
      <w:lang w:val="ru"/>
    </w:rPr>
  </w:style>
  <w:style w:type="character" w:customStyle="1" w:styleId="47">
    <w:name w:val="Основной текст (4)_"/>
    <w:link w:val="410"/>
    <w:locked/>
    <w:rsid w:val="00231C01"/>
    <w:rPr>
      <w:rFonts w:ascii="Times New Roman" w:hAnsi="Times New Roman" w:cs="Times New Roman"/>
      <w:sz w:val="21"/>
      <w:szCs w:val="21"/>
      <w:shd w:val="clear" w:color="auto" w:fill="FFFFFF"/>
    </w:rPr>
  </w:style>
  <w:style w:type="character" w:customStyle="1" w:styleId="18">
    <w:name w:val="Основной текст1"/>
    <w:rsid w:val="00231C01"/>
    <w:rPr>
      <w:rFonts w:ascii="Times New Roman" w:hAnsi="Times New Roman" w:cs="Times New Roman"/>
      <w:spacing w:val="0"/>
      <w:sz w:val="21"/>
      <w:szCs w:val="21"/>
      <w:u w:val="single"/>
      <w:lang w:val="en-US" w:eastAsia="x-none"/>
    </w:rPr>
  </w:style>
  <w:style w:type="character" w:customStyle="1" w:styleId="2c">
    <w:name w:val="Основной текст2"/>
    <w:basedOn w:val="a9"/>
    <w:rsid w:val="00231C01"/>
    <w:rPr>
      <w:rFonts w:ascii="Times New Roman" w:hAnsi="Times New Roman" w:cs="Times New Roman"/>
      <w:sz w:val="21"/>
      <w:szCs w:val="21"/>
      <w:shd w:val="clear" w:color="auto" w:fill="FFFFFF"/>
    </w:rPr>
  </w:style>
  <w:style w:type="character" w:customStyle="1" w:styleId="ac">
    <w:name w:val="Основной текст + Полужирный"/>
    <w:rsid w:val="00231C01"/>
    <w:rPr>
      <w:rFonts w:ascii="Times New Roman" w:hAnsi="Times New Roman" w:cs="Times New Roman"/>
      <w:b/>
      <w:bCs/>
      <w:spacing w:val="0"/>
      <w:sz w:val="21"/>
      <w:szCs w:val="21"/>
    </w:rPr>
  </w:style>
  <w:style w:type="character" w:customStyle="1" w:styleId="411">
    <w:name w:val="Заголовок №4 + Не полужирный1"/>
    <w:rsid w:val="00231C01"/>
    <w:rPr>
      <w:rFonts w:ascii="Times New Roman" w:hAnsi="Times New Roman" w:cs="Times New Roman"/>
      <w:b/>
      <w:bCs/>
      <w:spacing w:val="0"/>
      <w:sz w:val="21"/>
      <w:szCs w:val="21"/>
    </w:rPr>
  </w:style>
  <w:style w:type="character" w:customStyle="1" w:styleId="150">
    <w:name w:val="Основной текст + Полужирный15"/>
    <w:rsid w:val="00231C01"/>
    <w:rPr>
      <w:rFonts w:ascii="Times New Roman" w:hAnsi="Times New Roman" w:cs="Times New Roman"/>
      <w:b/>
      <w:bCs/>
      <w:spacing w:val="0"/>
      <w:sz w:val="21"/>
      <w:szCs w:val="21"/>
    </w:rPr>
  </w:style>
  <w:style w:type="character" w:customStyle="1" w:styleId="48">
    <w:name w:val="Основной текст (4) + Не полужирный"/>
    <w:rsid w:val="00231C01"/>
    <w:rPr>
      <w:rFonts w:ascii="Times New Roman" w:hAnsi="Times New Roman" w:cs="Times New Roman"/>
      <w:b/>
      <w:bCs/>
      <w:spacing w:val="0"/>
      <w:sz w:val="21"/>
      <w:szCs w:val="21"/>
    </w:rPr>
  </w:style>
  <w:style w:type="character" w:customStyle="1" w:styleId="51">
    <w:name w:val="Основной текст (5)_"/>
    <w:link w:val="52"/>
    <w:locked/>
    <w:rsid w:val="00231C01"/>
    <w:rPr>
      <w:rFonts w:ascii="Times New Roman" w:hAnsi="Times New Roman" w:cs="Times New Roman"/>
      <w:sz w:val="21"/>
      <w:szCs w:val="21"/>
      <w:shd w:val="clear" w:color="auto" w:fill="FFFFFF"/>
    </w:rPr>
  </w:style>
  <w:style w:type="character" w:customStyle="1" w:styleId="53">
    <w:name w:val="Основной текст (5) + Не курсив"/>
    <w:rsid w:val="00231C01"/>
    <w:rPr>
      <w:rFonts w:ascii="Times New Roman" w:hAnsi="Times New Roman" w:cs="Times New Roman"/>
      <w:i/>
      <w:iCs/>
      <w:spacing w:val="0"/>
      <w:sz w:val="21"/>
      <w:szCs w:val="21"/>
    </w:rPr>
  </w:style>
  <w:style w:type="character" w:customStyle="1" w:styleId="450">
    <w:name w:val="Основной текст (4) + Не полужирный5"/>
    <w:rsid w:val="00231C01"/>
    <w:rPr>
      <w:rFonts w:ascii="Times New Roman" w:hAnsi="Times New Roman" w:cs="Times New Roman"/>
      <w:b/>
      <w:bCs/>
      <w:spacing w:val="0"/>
      <w:sz w:val="21"/>
      <w:szCs w:val="21"/>
    </w:rPr>
  </w:style>
  <w:style w:type="character" w:customStyle="1" w:styleId="140">
    <w:name w:val="Основной текст + Полужирный14"/>
    <w:rsid w:val="00231C01"/>
    <w:rPr>
      <w:rFonts w:ascii="Times New Roman" w:hAnsi="Times New Roman" w:cs="Times New Roman"/>
      <w:b/>
      <w:bCs/>
      <w:spacing w:val="0"/>
      <w:sz w:val="21"/>
      <w:szCs w:val="21"/>
    </w:rPr>
  </w:style>
  <w:style w:type="character" w:customStyle="1" w:styleId="440">
    <w:name w:val="Основной текст (4) + Не полужирный4"/>
    <w:rsid w:val="00231C01"/>
    <w:rPr>
      <w:rFonts w:ascii="Times New Roman" w:hAnsi="Times New Roman" w:cs="Times New Roman"/>
      <w:b/>
      <w:bCs/>
      <w:spacing w:val="0"/>
      <w:sz w:val="21"/>
      <w:szCs w:val="21"/>
    </w:rPr>
  </w:style>
  <w:style w:type="character" w:customStyle="1" w:styleId="61">
    <w:name w:val="Основной текст (6)_"/>
    <w:link w:val="62"/>
    <w:locked/>
    <w:rsid w:val="00231C01"/>
    <w:rPr>
      <w:rFonts w:ascii="Times New Roman" w:hAnsi="Times New Roman" w:cs="Times New Roman"/>
      <w:sz w:val="20"/>
      <w:szCs w:val="20"/>
      <w:shd w:val="clear" w:color="auto" w:fill="FFFFFF"/>
    </w:rPr>
  </w:style>
  <w:style w:type="character" w:customStyle="1" w:styleId="54">
    <w:name w:val="Основной текст (5) + Не курсив4"/>
    <w:rsid w:val="00231C01"/>
    <w:rPr>
      <w:rFonts w:ascii="Times New Roman" w:hAnsi="Times New Roman" w:cs="Times New Roman"/>
      <w:i/>
      <w:iCs/>
      <w:spacing w:val="0"/>
      <w:sz w:val="21"/>
      <w:szCs w:val="21"/>
    </w:rPr>
  </w:style>
  <w:style w:type="character" w:customStyle="1" w:styleId="55">
    <w:name w:val="Основной текст (5) + Полужирный"/>
    <w:rsid w:val="00231C01"/>
    <w:rPr>
      <w:rFonts w:ascii="Times New Roman" w:hAnsi="Times New Roman" w:cs="Times New Roman"/>
      <w:b/>
      <w:bCs/>
      <w:spacing w:val="0"/>
      <w:sz w:val="21"/>
      <w:szCs w:val="21"/>
    </w:rPr>
  </w:style>
  <w:style w:type="character" w:customStyle="1" w:styleId="ad">
    <w:name w:val="Основной текст + Курсив"/>
    <w:rsid w:val="00231C01"/>
    <w:rPr>
      <w:rFonts w:ascii="Times New Roman" w:hAnsi="Times New Roman" w:cs="Times New Roman"/>
      <w:i/>
      <w:iCs/>
      <w:spacing w:val="0"/>
      <w:sz w:val="21"/>
      <w:szCs w:val="21"/>
    </w:rPr>
  </w:style>
  <w:style w:type="character" w:customStyle="1" w:styleId="130">
    <w:name w:val="Основной текст + Полужирный13"/>
    <w:rsid w:val="00231C01"/>
    <w:rPr>
      <w:rFonts w:ascii="Times New Roman" w:hAnsi="Times New Roman" w:cs="Times New Roman"/>
      <w:b/>
      <w:bCs/>
      <w:spacing w:val="0"/>
      <w:sz w:val="21"/>
      <w:szCs w:val="21"/>
    </w:rPr>
  </w:style>
  <w:style w:type="character" w:customStyle="1" w:styleId="430">
    <w:name w:val="Основной текст (4) + Не полужирный3"/>
    <w:rsid w:val="00231C01"/>
    <w:rPr>
      <w:rFonts w:ascii="Times New Roman" w:hAnsi="Times New Roman" w:cs="Times New Roman"/>
      <w:b/>
      <w:bCs/>
      <w:spacing w:val="0"/>
      <w:sz w:val="21"/>
      <w:szCs w:val="21"/>
    </w:rPr>
  </w:style>
  <w:style w:type="character" w:customStyle="1" w:styleId="530">
    <w:name w:val="Основной текст (5) + Не курсив3"/>
    <w:rsid w:val="00231C01"/>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231C01"/>
    <w:rPr>
      <w:rFonts w:ascii="Times New Roman" w:hAnsi="Times New Roman" w:cs="Times New Roman"/>
      <w:b/>
      <w:bCs/>
      <w:i/>
      <w:iCs/>
      <w:spacing w:val="0"/>
      <w:sz w:val="21"/>
      <w:szCs w:val="21"/>
    </w:rPr>
  </w:style>
  <w:style w:type="character" w:customStyle="1" w:styleId="72">
    <w:name w:val="Основной текст (7)_"/>
    <w:link w:val="73"/>
    <w:locked/>
    <w:rsid w:val="00231C01"/>
    <w:rPr>
      <w:rFonts w:ascii="Times New Roman" w:hAnsi="Times New Roman" w:cs="Times New Roman"/>
      <w:sz w:val="21"/>
      <w:szCs w:val="21"/>
      <w:shd w:val="clear" w:color="auto" w:fill="FFFFFF"/>
    </w:rPr>
  </w:style>
  <w:style w:type="character" w:customStyle="1" w:styleId="74">
    <w:name w:val="Основной текст (7) + Не полужирный"/>
    <w:rsid w:val="00231C01"/>
    <w:rPr>
      <w:rFonts w:ascii="Times New Roman" w:hAnsi="Times New Roman" w:cs="Times New Roman"/>
      <w:b/>
      <w:bCs/>
      <w:spacing w:val="0"/>
      <w:sz w:val="21"/>
      <w:szCs w:val="21"/>
    </w:rPr>
  </w:style>
  <w:style w:type="character" w:customStyle="1" w:styleId="39">
    <w:name w:val="Заголовок №3_"/>
    <w:link w:val="310"/>
    <w:locked/>
    <w:rsid w:val="00231C01"/>
    <w:rPr>
      <w:rFonts w:ascii="Times New Roman" w:hAnsi="Times New Roman" w:cs="Times New Roman"/>
      <w:sz w:val="21"/>
      <w:szCs w:val="21"/>
      <w:shd w:val="clear" w:color="auto" w:fill="FFFFFF"/>
    </w:rPr>
  </w:style>
  <w:style w:type="character" w:customStyle="1" w:styleId="3a">
    <w:name w:val="Основной текст3"/>
    <w:rsid w:val="00231C01"/>
    <w:rPr>
      <w:rFonts w:ascii="Times New Roman" w:hAnsi="Times New Roman" w:cs="Times New Roman"/>
      <w:spacing w:val="0"/>
      <w:sz w:val="21"/>
      <w:szCs w:val="21"/>
      <w:u w:val="single"/>
    </w:rPr>
  </w:style>
  <w:style w:type="character" w:customStyle="1" w:styleId="81">
    <w:name w:val="Основной текст (8)_"/>
    <w:link w:val="82"/>
    <w:locked/>
    <w:rsid w:val="00231C01"/>
    <w:rPr>
      <w:rFonts w:ascii="Times New Roman" w:hAnsi="Times New Roman" w:cs="Times New Roman"/>
      <w:sz w:val="12"/>
      <w:szCs w:val="12"/>
      <w:shd w:val="clear" w:color="auto" w:fill="FFFFFF"/>
    </w:rPr>
  </w:style>
  <w:style w:type="character" w:customStyle="1" w:styleId="3b">
    <w:name w:val="Основной текст + Курсив3"/>
    <w:rsid w:val="00231C01"/>
    <w:rPr>
      <w:rFonts w:ascii="Times New Roman" w:hAnsi="Times New Roman" w:cs="Times New Roman"/>
      <w:i/>
      <w:iCs/>
      <w:spacing w:val="0"/>
      <w:sz w:val="21"/>
      <w:szCs w:val="21"/>
    </w:rPr>
  </w:style>
  <w:style w:type="character" w:customStyle="1" w:styleId="521">
    <w:name w:val="Основной текст (5) + Не курсив2"/>
    <w:rsid w:val="00231C01"/>
    <w:rPr>
      <w:rFonts w:ascii="Times New Roman" w:hAnsi="Times New Roman" w:cs="Times New Roman"/>
      <w:i/>
      <w:iCs/>
      <w:spacing w:val="0"/>
      <w:sz w:val="21"/>
      <w:szCs w:val="21"/>
    </w:rPr>
  </w:style>
  <w:style w:type="character" w:customStyle="1" w:styleId="2d">
    <w:name w:val="Подпись к таблице (2)_"/>
    <w:link w:val="2e"/>
    <w:locked/>
    <w:rsid w:val="00231C01"/>
    <w:rPr>
      <w:rFonts w:ascii="Times New Roman" w:hAnsi="Times New Roman" w:cs="Times New Roman"/>
      <w:sz w:val="21"/>
      <w:szCs w:val="21"/>
      <w:shd w:val="clear" w:color="auto" w:fill="FFFFFF"/>
    </w:rPr>
  </w:style>
  <w:style w:type="character" w:customStyle="1" w:styleId="2f">
    <w:name w:val="Основной текст + Курсив2"/>
    <w:rsid w:val="00231C01"/>
    <w:rPr>
      <w:rFonts w:ascii="Times New Roman" w:hAnsi="Times New Roman" w:cs="Times New Roman"/>
      <w:i/>
      <w:iCs/>
      <w:spacing w:val="0"/>
      <w:sz w:val="21"/>
      <w:szCs w:val="21"/>
    </w:rPr>
  </w:style>
  <w:style w:type="character" w:customStyle="1" w:styleId="510">
    <w:name w:val="Основной текст (5) + Не курсив1"/>
    <w:rsid w:val="00231C01"/>
    <w:rPr>
      <w:rFonts w:ascii="Times New Roman" w:hAnsi="Times New Roman" w:cs="Times New Roman"/>
      <w:i/>
      <w:iCs/>
      <w:spacing w:val="0"/>
      <w:sz w:val="21"/>
      <w:szCs w:val="21"/>
    </w:rPr>
  </w:style>
  <w:style w:type="character" w:customStyle="1" w:styleId="320">
    <w:name w:val="Заголовок №3 (2)_"/>
    <w:link w:val="321"/>
    <w:locked/>
    <w:rsid w:val="00231C01"/>
    <w:rPr>
      <w:rFonts w:ascii="Times New Roman" w:hAnsi="Times New Roman" w:cs="Times New Roman"/>
      <w:shd w:val="clear" w:color="auto" w:fill="FFFFFF"/>
    </w:rPr>
  </w:style>
  <w:style w:type="character" w:customStyle="1" w:styleId="3210">
    <w:name w:val="Заголовок №3 (2) + 10"/>
    <w:aliases w:val="5 pt2"/>
    <w:rsid w:val="00231C01"/>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231C01"/>
    <w:rPr>
      <w:rFonts w:ascii="Times New Roman" w:hAnsi="Times New Roman" w:cs="Times New Roman"/>
      <w:smallCaps/>
      <w:spacing w:val="0"/>
      <w:sz w:val="21"/>
      <w:szCs w:val="21"/>
    </w:rPr>
  </w:style>
  <w:style w:type="character" w:customStyle="1" w:styleId="120">
    <w:name w:val="Основной текст + Полужирный12"/>
    <w:rsid w:val="00231C01"/>
    <w:rPr>
      <w:rFonts w:ascii="Times New Roman" w:hAnsi="Times New Roman" w:cs="Times New Roman"/>
      <w:b/>
      <w:bCs/>
      <w:spacing w:val="0"/>
      <w:sz w:val="21"/>
      <w:szCs w:val="21"/>
    </w:rPr>
  </w:style>
  <w:style w:type="character" w:customStyle="1" w:styleId="112">
    <w:name w:val="Основной текст + Полужирный11"/>
    <w:rsid w:val="00231C01"/>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231C01"/>
    <w:rPr>
      <w:rFonts w:ascii="Times New Roman" w:hAnsi="Times New Roman" w:cs="Times New Roman"/>
      <w:b/>
      <w:bCs/>
      <w:i/>
      <w:iCs/>
      <w:spacing w:val="0"/>
      <w:sz w:val="21"/>
      <w:szCs w:val="21"/>
    </w:rPr>
  </w:style>
  <w:style w:type="character" w:customStyle="1" w:styleId="91">
    <w:name w:val="Основной текст (9)_"/>
    <w:link w:val="92"/>
    <w:locked/>
    <w:rsid w:val="00231C01"/>
    <w:rPr>
      <w:rFonts w:ascii="Times New Roman" w:hAnsi="Times New Roman" w:cs="Times New Roman"/>
      <w:sz w:val="19"/>
      <w:szCs w:val="19"/>
      <w:shd w:val="clear" w:color="auto" w:fill="FFFFFF"/>
    </w:rPr>
  </w:style>
  <w:style w:type="character" w:customStyle="1" w:styleId="19">
    <w:name w:val="Основной текст + Курсив1"/>
    <w:rsid w:val="00231C01"/>
    <w:rPr>
      <w:rFonts w:ascii="Times New Roman" w:hAnsi="Times New Roman" w:cs="Times New Roman"/>
      <w:i/>
      <w:iCs/>
      <w:spacing w:val="0"/>
      <w:sz w:val="21"/>
      <w:szCs w:val="21"/>
    </w:rPr>
  </w:style>
  <w:style w:type="character" w:customStyle="1" w:styleId="101">
    <w:name w:val="Основной текст (10)_"/>
    <w:link w:val="1010"/>
    <w:locked/>
    <w:rsid w:val="00231C01"/>
    <w:rPr>
      <w:rFonts w:ascii="Times New Roman" w:hAnsi="Times New Roman" w:cs="Times New Roman"/>
      <w:sz w:val="19"/>
      <w:szCs w:val="19"/>
      <w:shd w:val="clear" w:color="auto" w:fill="FFFFFF"/>
    </w:rPr>
  </w:style>
  <w:style w:type="character" w:customStyle="1" w:styleId="420">
    <w:name w:val="Заголовок №4 (2)_"/>
    <w:link w:val="421"/>
    <w:locked/>
    <w:rsid w:val="00231C01"/>
    <w:rPr>
      <w:rFonts w:ascii="Times New Roman" w:hAnsi="Times New Roman" w:cs="Times New Roman"/>
      <w:sz w:val="21"/>
      <w:szCs w:val="21"/>
      <w:shd w:val="clear" w:color="auto" w:fill="FFFFFF"/>
    </w:rPr>
  </w:style>
  <w:style w:type="character" w:customStyle="1" w:styleId="421pt">
    <w:name w:val="Заголовок №4 (2) + Интервал 1 pt"/>
    <w:rsid w:val="00231C01"/>
    <w:rPr>
      <w:rFonts w:ascii="Times New Roman" w:hAnsi="Times New Roman" w:cs="Times New Roman"/>
      <w:spacing w:val="30"/>
      <w:sz w:val="21"/>
      <w:szCs w:val="21"/>
    </w:rPr>
  </w:style>
  <w:style w:type="character" w:customStyle="1" w:styleId="ae">
    <w:name w:val="Подпись к таблице_"/>
    <w:link w:val="1a"/>
    <w:locked/>
    <w:rsid w:val="00231C01"/>
    <w:rPr>
      <w:rFonts w:ascii="Times New Roman" w:hAnsi="Times New Roman" w:cs="Times New Roman"/>
      <w:sz w:val="21"/>
      <w:szCs w:val="21"/>
      <w:shd w:val="clear" w:color="auto" w:fill="FFFFFF"/>
    </w:rPr>
  </w:style>
  <w:style w:type="character" w:customStyle="1" w:styleId="af">
    <w:name w:val="Подпись к таблице"/>
    <w:rsid w:val="00231C01"/>
    <w:rPr>
      <w:rFonts w:ascii="Times New Roman" w:hAnsi="Times New Roman" w:cs="Times New Roman"/>
      <w:spacing w:val="0"/>
      <w:sz w:val="21"/>
      <w:szCs w:val="21"/>
      <w:u w:val="single"/>
    </w:rPr>
  </w:style>
  <w:style w:type="character" w:customStyle="1" w:styleId="113">
    <w:name w:val="Основной текст (11)_"/>
    <w:link w:val="1110"/>
    <w:locked/>
    <w:rsid w:val="00231C01"/>
    <w:rPr>
      <w:rFonts w:ascii="Times New Roman" w:hAnsi="Times New Roman" w:cs="Times New Roman"/>
      <w:sz w:val="23"/>
      <w:szCs w:val="23"/>
      <w:shd w:val="clear" w:color="auto" w:fill="FFFFFF"/>
    </w:rPr>
  </w:style>
  <w:style w:type="character" w:customStyle="1" w:styleId="3c">
    <w:name w:val="Заголовок №3"/>
    <w:rsid w:val="00231C01"/>
    <w:rPr>
      <w:rFonts w:ascii="Times New Roman" w:hAnsi="Times New Roman" w:cs="Times New Roman"/>
      <w:spacing w:val="0"/>
      <w:sz w:val="21"/>
      <w:szCs w:val="21"/>
      <w:u w:val="single"/>
    </w:rPr>
  </w:style>
  <w:style w:type="character" w:customStyle="1" w:styleId="102">
    <w:name w:val="Основной текст (10)"/>
    <w:rsid w:val="00231C01"/>
    <w:rPr>
      <w:rFonts w:ascii="Times New Roman" w:hAnsi="Times New Roman" w:cs="Times New Roman"/>
      <w:spacing w:val="0"/>
      <w:sz w:val="19"/>
      <w:szCs w:val="19"/>
      <w:u w:val="single"/>
    </w:rPr>
  </w:style>
  <w:style w:type="character" w:customStyle="1" w:styleId="114">
    <w:name w:val="Основной текст (11)"/>
    <w:rsid w:val="00231C01"/>
    <w:rPr>
      <w:rFonts w:ascii="Times New Roman" w:hAnsi="Times New Roman" w:cs="Times New Roman"/>
      <w:spacing w:val="0"/>
      <w:sz w:val="23"/>
      <w:szCs w:val="23"/>
      <w:u w:val="single"/>
    </w:rPr>
  </w:style>
  <w:style w:type="character" w:customStyle="1" w:styleId="330">
    <w:name w:val="Заголовок №3 (3)_"/>
    <w:link w:val="331"/>
    <w:locked/>
    <w:rsid w:val="00231C01"/>
    <w:rPr>
      <w:rFonts w:ascii="Times New Roman" w:hAnsi="Times New Roman" w:cs="Times New Roman"/>
      <w:sz w:val="19"/>
      <w:szCs w:val="19"/>
      <w:shd w:val="clear" w:color="auto" w:fill="FFFFFF"/>
    </w:rPr>
  </w:style>
  <w:style w:type="character" w:customStyle="1" w:styleId="2f0">
    <w:name w:val="Заголовок №2_"/>
    <w:link w:val="2f1"/>
    <w:locked/>
    <w:rsid w:val="00231C01"/>
    <w:rPr>
      <w:rFonts w:ascii="Times New Roman" w:hAnsi="Times New Roman" w:cs="Times New Roman"/>
      <w:sz w:val="24"/>
      <w:szCs w:val="24"/>
      <w:shd w:val="clear" w:color="auto" w:fill="FFFFFF"/>
    </w:rPr>
  </w:style>
  <w:style w:type="character" w:customStyle="1" w:styleId="49">
    <w:name w:val="Основной текст4"/>
    <w:rsid w:val="00231C01"/>
    <w:rPr>
      <w:rFonts w:ascii="Times New Roman" w:hAnsi="Times New Roman" w:cs="Times New Roman"/>
      <w:spacing w:val="0"/>
      <w:sz w:val="21"/>
      <w:szCs w:val="21"/>
      <w:u w:val="single"/>
      <w:lang w:val="en-US" w:eastAsia="x-none"/>
    </w:rPr>
  </w:style>
  <w:style w:type="character" w:customStyle="1" w:styleId="56">
    <w:name w:val="Основной текст5"/>
    <w:basedOn w:val="a9"/>
    <w:rsid w:val="00231C01"/>
    <w:rPr>
      <w:rFonts w:ascii="Times New Roman" w:hAnsi="Times New Roman" w:cs="Times New Roman"/>
      <w:sz w:val="21"/>
      <w:szCs w:val="21"/>
      <w:shd w:val="clear" w:color="auto" w:fill="FFFFFF"/>
    </w:rPr>
  </w:style>
  <w:style w:type="character" w:customStyle="1" w:styleId="103">
    <w:name w:val="Основной текст + Полужирный10"/>
    <w:rsid w:val="00231C01"/>
    <w:rPr>
      <w:rFonts w:ascii="Times New Roman" w:hAnsi="Times New Roman" w:cs="Times New Roman"/>
      <w:b/>
      <w:bCs/>
      <w:spacing w:val="0"/>
      <w:sz w:val="21"/>
      <w:szCs w:val="21"/>
    </w:rPr>
  </w:style>
  <w:style w:type="character" w:customStyle="1" w:styleId="93">
    <w:name w:val="Основной текст + Полужирный9"/>
    <w:rsid w:val="00231C01"/>
    <w:rPr>
      <w:rFonts w:ascii="Times New Roman" w:hAnsi="Times New Roman" w:cs="Times New Roman"/>
      <w:b/>
      <w:bCs/>
      <w:spacing w:val="0"/>
      <w:sz w:val="21"/>
      <w:szCs w:val="21"/>
    </w:rPr>
  </w:style>
  <w:style w:type="character" w:customStyle="1" w:styleId="422">
    <w:name w:val="Основной текст (4) + Не полужирный2"/>
    <w:rsid w:val="00231C01"/>
    <w:rPr>
      <w:rFonts w:ascii="Times New Roman" w:hAnsi="Times New Roman" w:cs="Times New Roman"/>
      <w:b/>
      <w:bCs/>
      <w:spacing w:val="0"/>
      <w:sz w:val="21"/>
      <w:szCs w:val="21"/>
    </w:rPr>
  </w:style>
  <w:style w:type="character" w:customStyle="1" w:styleId="83">
    <w:name w:val="Основной текст + Полужирный8"/>
    <w:rsid w:val="00231C01"/>
    <w:rPr>
      <w:rFonts w:ascii="Times New Roman" w:hAnsi="Times New Roman" w:cs="Times New Roman"/>
      <w:b/>
      <w:bCs/>
      <w:spacing w:val="0"/>
      <w:sz w:val="21"/>
      <w:szCs w:val="21"/>
    </w:rPr>
  </w:style>
  <w:style w:type="character" w:customStyle="1" w:styleId="412">
    <w:name w:val="Основной текст (4) + Не полужирный1"/>
    <w:rsid w:val="00231C01"/>
    <w:rPr>
      <w:rFonts w:ascii="Times New Roman" w:hAnsi="Times New Roman" w:cs="Times New Roman"/>
      <w:b/>
      <w:bCs/>
      <w:spacing w:val="0"/>
      <w:sz w:val="21"/>
      <w:szCs w:val="21"/>
    </w:rPr>
  </w:style>
  <w:style w:type="character" w:customStyle="1" w:styleId="4a">
    <w:name w:val="Основной текст (4)"/>
    <w:rsid w:val="00231C01"/>
    <w:rPr>
      <w:rFonts w:ascii="Times New Roman" w:hAnsi="Times New Roman" w:cs="Times New Roman"/>
      <w:spacing w:val="0"/>
      <w:sz w:val="21"/>
      <w:szCs w:val="21"/>
      <w:u w:val="single"/>
    </w:rPr>
  </w:style>
  <w:style w:type="character" w:customStyle="1" w:styleId="75">
    <w:name w:val="Основной текст + Полужирный7"/>
    <w:rsid w:val="00231C01"/>
    <w:rPr>
      <w:rFonts w:ascii="Times New Roman" w:hAnsi="Times New Roman" w:cs="Times New Roman"/>
      <w:b/>
      <w:bCs/>
      <w:spacing w:val="0"/>
      <w:sz w:val="21"/>
      <w:szCs w:val="21"/>
    </w:rPr>
  </w:style>
  <w:style w:type="character" w:customStyle="1" w:styleId="63">
    <w:name w:val="Основной текст + Полужирный6"/>
    <w:rsid w:val="00231C01"/>
    <w:rPr>
      <w:rFonts w:ascii="Times New Roman" w:hAnsi="Times New Roman" w:cs="Times New Roman"/>
      <w:b/>
      <w:bCs/>
      <w:spacing w:val="0"/>
      <w:sz w:val="21"/>
      <w:szCs w:val="21"/>
    </w:rPr>
  </w:style>
  <w:style w:type="character" w:customStyle="1" w:styleId="57">
    <w:name w:val="Основной текст + Полужирный5"/>
    <w:rsid w:val="00231C01"/>
    <w:rPr>
      <w:rFonts w:ascii="Times New Roman" w:hAnsi="Times New Roman" w:cs="Times New Roman"/>
      <w:b/>
      <w:bCs/>
      <w:spacing w:val="0"/>
      <w:sz w:val="21"/>
      <w:szCs w:val="21"/>
    </w:rPr>
  </w:style>
  <w:style w:type="character" w:customStyle="1" w:styleId="4b">
    <w:name w:val="Основной текст + Полужирный4"/>
    <w:rsid w:val="00231C01"/>
    <w:rPr>
      <w:rFonts w:ascii="Times New Roman" w:hAnsi="Times New Roman" w:cs="Times New Roman"/>
      <w:b/>
      <w:bCs/>
      <w:spacing w:val="0"/>
      <w:sz w:val="21"/>
      <w:szCs w:val="21"/>
    </w:rPr>
  </w:style>
  <w:style w:type="character" w:customStyle="1" w:styleId="3d">
    <w:name w:val="Основной текст + Полужирный3"/>
    <w:rsid w:val="00231C01"/>
    <w:rPr>
      <w:rFonts w:ascii="Times New Roman" w:hAnsi="Times New Roman" w:cs="Times New Roman"/>
      <w:b/>
      <w:bCs/>
      <w:spacing w:val="0"/>
      <w:sz w:val="21"/>
      <w:szCs w:val="21"/>
    </w:rPr>
  </w:style>
  <w:style w:type="character" w:customStyle="1" w:styleId="2f2">
    <w:name w:val="Основной текст + Полужирный2"/>
    <w:rsid w:val="00231C01"/>
    <w:rPr>
      <w:rFonts w:ascii="Times New Roman" w:hAnsi="Times New Roman" w:cs="Times New Roman"/>
      <w:b/>
      <w:bCs/>
      <w:spacing w:val="0"/>
      <w:sz w:val="21"/>
      <w:szCs w:val="21"/>
    </w:rPr>
  </w:style>
  <w:style w:type="character" w:customStyle="1" w:styleId="64">
    <w:name w:val="Основной текст6"/>
    <w:basedOn w:val="a9"/>
    <w:rsid w:val="00231C01"/>
    <w:rPr>
      <w:rFonts w:ascii="Times New Roman" w:hAnsi="Times New Roman" w:cs="Times New Roman"/>
      <w:sz w:val="21"/>
      <w:szCs w:val="21"/>
      <w:shd w:val="clear" w:color="auto" w:fill="FFFFFF"/>
    </w:rPr>
  </w:style>
  <w:style w:type="character" w:customStyle="1" w:styleId="1b">
    <w:name w:val="Основной текст + Полужирный1"/>
    <w:rsid w:val="00231C01"/>
    <w:rPr>
      <w:rFonts w:ascii="Times New Roman" w:hAnsi="Times New Roman" w:cs="Times New Roman"/>
      <w:b/>
      <w:bCs/>
      <w:spacing w:val="0"/>
      <w:sz w:val="21"/>
      <w:szCs w:val="21"/>
    </w:rPr>
  </w:style>
  <w:style w:type="paragraph" w:customStyle="1" w:styleId="27">
    <w:name w:val="Сноска (2)"/>
    <w:basedOn w:val="a1"/>
    <w:link w:val="26"/>
    <w:rsid w:val="00231C01"/>
    <w:pPr>
      <w:shd w:val="clear" w:color="auto" w:fill="FFFFFF"/>
      <w:spacing w:after="120" w:line="240" w:lineRule="atLeast"/>
    </w:pPr>
    <w:rPr>
      <w:rFonts w:ascii="Times New Roman" w:hAnsi="Times New Roman"/>
      <w:sz w:val="12"/>
      <w:szCs w:val="12"/>
    </w:rPr>
  </w:style>
  <w:style w:type="paragraph" w:customStyle="1" w:styleId="36">
    <w:name w:val="Сноска (3)"/>
    <w:basedOn w:val="a1"/>
    <w:link w:val="35"/>
    <w:rsid w:val="00231C01"/>
    <w:pPr>
      <w:shd w:val="clear" w:color="auto" w:fill="FFFFFF"/>
      <w:spacing w:after="0" w:line="254" w:lineRule="exact"/>
      <w:jc w:val="both"/>
    </w:pPr>
    <w:rPr>
      <w:rFonts w:ascii="Times New Roman" w:hAnsi="Times New Roman"/>
      <w:sz w:val="21"/>
      <w:szCs w:val="21"/>
    </w:rPr>
  </w:style>
  <w:style w:type="paragraph" w:customStyle="1" w:styleId="a7">
    <w:name w:val="Сноска"/>
    <w:basedOn w:val="a1"/>
    <w:link w:val="a6"/>
    <w:rsid w:val="00231C01"/>
    <w:pPr>
      <w:shd w:val="clear" w:color="auto" w:fill="FFFFFF"/>
      <w:spacing w:after="300" w:line="240" w:lineRule="atLeast"/>
    </w:pPr>
    <w:rPr>
      <w:rFonts w:ascii="Times New Roman" w:hAnsi="Times New Roman"/>
      <w:sz w:val="21"/>
      <w:szCs w:val="21"/>
    </w:rPr>
  </w:style>
  <w:style w:type="paragraph" w:customStyle="1" w:styleId="43">
    <w:name w:val="Сноска (4)"/>
    <w:basedOn w:val="a1"/>
    <w:link w:val="42"/>
    <w:rsid w:val="00231C01"/>
    <w:pPr>
      <w:shd w:val="clear" w:color="auto" w:fill="FFFFFF"/>
      <w:spacing w:after="0" w:line="211" w:lineRule="exact"/>
    </w:pPr>
    <w:rPr>
      <w:rFonts w:ascii="Times New Roman" w:hAnsi="Times New Roman"/>
      <w:sz w:val="17"/>
      <w:szCs w:val="17"/>
    </w:rPr>
  </w:style>
  <w:style w:type="paragraph" w:customStyle="1" w:styleId="45">
    <w:name w:val="Заголовок №4"/>
    <w:basedOn w:val="a1"/>
    <w:link w:val="44"/>
    <w:rsid w:val="00231C01"/>
    <w:pPr>
      <w:shd w:val="clear" w:color="auto" w:fill="FFFFFF"/>
      <w:spacing w:after="420" w:line="240" w:lineRule="atLeast"/>
      <w:outlineLvl w:val="3"/>
    </w:pPr>
    <w:rPr>
      <w:rFonts w:ascii="Times New Roman" w:hAnsi="Times New Roman"/>
      <w:sz w:val="21"/>
      <w:szCs w:val="21"/>
    </w:rPr>
  </w:style>
  <w:style w:type="paragraph" w:customStyle="1" w:styleId="29">
    <w:name w:val="Основной текст (2)"/>
    <w:basedOn w:val="a1"/>
    <w:link w:val="28"/>
    <w:rsid w:val="00231C01"/>
    <w:pPr>
      <w:shd w:val="clear" w:color="auto" w:fill="FFFFFF"/>
      <w:spacing w:after="300" w:line="240" w:lineRule="atLeast"/>
    </w:pPr>
    <w:rPr>
      <w:rFonts w:ascii="Times New Roman" w:hAnsi="Times New Roman"/>
      <w:sz w:val="23"/>
      <w:szCs w:val="23"/>
    </w:rPr>
  </w:style>
  <w:style w:type="paragraph" w:customStyle="1" w:styleId="17">
    <w:name w:val="Заголовок №1"/>
    <w:basedOn w:val="a1"/>
    <w:link w:val="16"/>
    <w:rsid w:val="00231C01"/>
    <w:pPr>
      <w:shd w:val="clear" w:color="auto" w:fill="FFFFFF"/>
      <w:spacing w:before="3720" w:after="240" w:line="240" w:lineRule="atLeast"/>
      <w:jc w:val="center"/>
      <w:outlineLvl w:val="0"/>
    </w:pPr>
    <w:rPr>
      <w:rFonts w:ascii="Times New Roman" w:hAnsi="Times New Roman"/>
      <w:sz w:val="51"/>
      <w:szCs w:val="51"/>
    </w:rPr>
  </w:style>
  <w:style w:type="paragraph" w:customStyle="1" w:styleId="38">
    <w:name w:val="Основной текст (3)"/>
    <w:basedOn w:val="a1"/>
    <w:link w:val="37"/>
    <w:rsid w:val="00231C01"/>
    <w:pPr>
      <w:shd w:val="clear" w:color="auto" w:fill="FFFFFF"/>
      <w:spacing w:before="240" w:after="6660" w:line="322" w:lineRule="exact"/>
      <w:jc w:val="center"/>
    </w:pPr>
    <w:rPr>
      <w:rFonts w:ascii="Times New Roman" w:hAnsi="Times New Roman"/>
      <w:sz w:val="27"/>
      <w:szCs w:val="27"/>
    </w:rPr>
  </w:style>
  <w:style w:type="paragraph" w:customStyle="1" w:styleId="71">
    <w:name w:val="Основной текст7"/>
    <w:basedOn w:val="a1"/>
    <w:link w:val="a9"/>
    <w:rsid w:val="00231C01"/>
    <w:pPr>
      <w:shd w:val="clear" w:color="auto" w:fill="FFFFFF"/>
      <w:spacing w:before="6660" w:after="0" w:line="254" w:lineRule="exact"/>
      <w:jc w:val="center"/>
    </w:pPr>
    <w:rPr>
      <w:rFonts w:ascii="Times New Roman" w:hAnsi="Times New Roman"/>
      <w:sz w:val="21"/>
      <w:szCs w:val="21"/>
    </w:rPr>
  </w:style>
  <w:style w:type="paragraph" w:customStyle="1" w:styleId="221">
    <w:name w:val="Заголовок №2 (2)"/>
    <w:basedOn w:val="a1"/>
    <w:link w:val="220"/>
    <w:rsid w:val="00231C01"/>
    <w:pPr>
      <w:shd w:val="clear" w:color="auto" w:fill="FFFFFF"/>
      <w:spacing w:after="420" w:line="240" w:lineRule="atLeast"/>
      <w:outlineLvl w:val="1"/>
    </w:pPr>
    <w:rPr>
      <w:rFonts w:ascii="Times New Roman" w:hAnsi="Times New Roman"/>
      <w:sz w:val="27"/>
      <w:szCs w:val="27"/>
    </w:rPr>
  </w:style>
  <w:style w:type="paragraph" w:customStyle="1" w:styleId="ab">
    <w:name w:val="Колонтитул"/>
    <w:basedOn w:val="a1"/>
    <w:link w:val="aa"/>
    <w:rsid w:val="00231C01"/>
    <w:pPr>
      <w:shd w:val="clear" w:color="auto" w:fill="FFFFFF"/>
      <w:spacing w:after="0" w:line="240" w:lineRule="auto"/>
    </w:pPr>
    <w:rPr>
      <w:rFonts w:ascii="Times New Roman" w:hAnsi="Times New Roman"/>
      <w:sz w:val="20"/>
      <w:szCs w:val="20"/>
    </w:rPr>
  </w:style>
  <w:style w:type="paragraph" w:styleId="2b">
    <w:name w:val="toc 2"/>
    <w:basedOn w:val="a1"/>
    <w:link w:val="2a"/>
    <w:autoRedefine/>
    <w:uiPriority w:val="39"/>
    <w:qFormat/>
    <w:rsid w:val="00231C01"/>
    <w:pPr>
      <w:spacing w:before="240" w:after="0" w:line="240" w:lineRule="auto"/>
    </w:pPr>
    <w:rPr>
      <w:b/>
      <w:bCs/>
      <w:color w:val="000000"/>
      <w:lang w:val="ru"/>
    </w:rPr>
  </w:style>
  <w:style w:type="paragraph" w:customStyle="1" w:styleId="410">
    <w:name w:val="Основной текст (4)1"/>
    <w:basedOn w:val="a1"/>
    <w:link w:val="47"/>
    <w:rsid w:val="00231C01"/>
    <w:pPr>
      <w:shd w:val="clear" w:color="auto" w:fill="FFFFFF"/>
      <w:spacing w:before="60" w:after="60" w:line="240" w:lineRule="atLeast"/>
      <w:jc w:val="both"/>
    </w:pPr>
    <w:rPr>
      <w:rFonts w:ascii="Times New Roman" w:hAnsi="Times New Roman"/>
      <w:sz w:val="21"/>
      <w:szCs w:val="21"/>
    </w:rPr>
  </w:style>
  <w:style w:type="paragraph" w:customStyle="1" w:styleId="52">
    <w:name w:val="Основной текст (5)"/>
    <w:basedOn w:val="a1"/>
    <w:link w:val="51"/>
    <w:rsid w:val="00231C01"/>
    <w:pPr>
      <w:shd w:val="clear" w:color="auto" w:fill="FFFFFF"/>
      <w:spacing w:after="0" w:line="254" w:lineRule="exact"/>
      <w:jc w:val="both"/>
    </w:pPr>
    <w:rPr>
      <w:rFonts w:ascii="Times New Roman" w:hAnsi="Times New Roman"/>
      <w:sz w:val="21"/>
      <w:szCs w:val="21"/>
    </w:rPr>
  </w:style>
  <w:style w:type="paragraph" w:customStyle="1" w:styleId="62">
    <w:name w:val="Основной текст (6)"/>
    <w:basedOn w:val="a1"/>
    <w:link w:val="61"/>
    <w:rsid w:val="00231C01"/>
    <w:pPr>
      <w:shd w:val="clear" w:color="auto" w:fill="FFFFFF"/>
      <w:spacing w:after="0" w:line="240" w:lineRule="atLeast"/>
    </w:pPr>
    <w:rPr>
      <w:rFonts w:ascii="Times New Roman" w:hAnsi="Times New Roman"/>
      <w:sz w:val="20"/>
      <w:szCs w:val="20"/>
    </w:rPr>
  </w:style>
  <w:style w:type="paragraph" w:customStyle="1" w:styleId="73">
    <w:name w:val="Основной текст (7)"/>
    <w:basedOn w:val="a1"/>
    <w:link w:val="72"/>
    <w:rsid w:val="00231C01"/>
    <w:pPr>
      <w:shd w:val="clear" w:color="auto" w:fill="FFFFFF"/>
      <w:spacing w:after="0" w:line="240" w:lineRule="atLeast"/>
      <w:jc w:val="both"/>
    </w:pPr>
    <w:rPr>
      <w:rFonts w:ascii="Times New Roman" w:hAnsi="Times New Roman"/>
      <w:sz w:val="21"/>
      <w:szCs w:val="21"/>
    </w:rPr>
  </w:style>
  <w:style w:type="paragraph" w:customStyle="1" w:styleId="310">
    <w:name w:val="Заголовок №31"/>
    <w:basedOn w:val="a1"/>
    <w:link w:val="39"/>
    <w:rsid w:val="00231C01"/>
    <w:pPr>
      <w:shd w:val="clear" w:color="auto" w:fill="FFFFFF"/>
      <w:spacing w:after="180" w:line="240" w:lineRule="atLeast"/>
      <w:outlineLvl w:val="2"/>
    </w:pPr>
    <w:rPr>
      <w:rFonts w:ascii="Times New Roman" w:hAnsi="Times New Roman"/>
      <w:sz w:val="21"/>
      <w:szCs w:val="21"/>
    </w:rPr>
  </w:style>
  <w:style w:type="paragraph" w:customStyle="1" w:styleId="82">
    <w:name w:val="Основной текст (8)"/>
    <w:basedOn w:val="a1"/>
    <w:link w:val="81"/>
    <w:rsid w:val="00231C01"/>
    <w:pPr>
      <w:shd w:val="clear" w:color="auto" w:fill="FFFFFF"/>
      <w:spacing w:after="180" w:line="240" w:lineRule="atLeast"/>
    </w:pPr>
    <w:rPr>
      <w:rFonts w:ascii="Times New Roman" w:hAnsi="Times New Roman"/>
      <w:sz w:val="12"/>
      <w:szCs w:val="12"/>
    </w:rPr>
  </w:style>
  <w:style w:type="paragraph" w:customStyle="1" w:styleId="2e">
    <w:name w:val="Подпись к таблице (2)"/>
    <w:basedOn w:val="a1"/>
    <w:link w:val="2d"/>
    <w:rsid w:val="00231C01"/>
    <w:pPr>
      <w:shd w:val="clear" w:color="auto" w:fill="FFFFFF"/>
      <w:spacing w:after="0" w:line="240" w:lineRule="atLeast"/>
    </w:pPr>
    <w:rPr>
      <w:rFonts w:ascii="Times New Roman" w:hAnsi="Times New Roman"/>
      <w:sz w:val="21"/>
      <w:szCs w:val="21"/>
    </w:rPr>
  </w:style>
  <w:style w:type="paragraph" w:customStyle="1" w:styleId="321">
    <w:name w:val="Заголовок №3 (2)"/>
    <w:basedOn w:val="a1"/>
    <w:link w:val="320"/>
    <w:rsid w:val="00231C01"/>
    <w:pPr>
      <w:shd w:val="clear" w:color="auto" w:fill="FFFFFF"/>
      <w:spacing w:before="180" w:after="720" w:line="509" w:lineRule="exact"/>
      <w:ind w:firstLine="1580"/>
      <w:outlineLvl w:val="2"/>
    </w:pPr>
    <w:rPr>
      <w:rFonts w:ascii="Times New Roman" w:hAnsi="Times New Roman"/>
    </w:rPr>
  </w:style>
  <w:style w:type="paragraph" w:customStyle="1" w:styleId="92">
    <w:name w:val="Основной текст (9)"/>
    <w:basedOn w:val="a1"/>
    <w:link w:val="91"/>
    <w:rsid w:val="00231C01"/>
    <w:pPr>
      <w:shd w:val="clear" w:color="auto" w:fill="FFFFFF"/>
      <w:spacing w:after="0" w:line="461" w:lineRule="exact"/>
    </w:pPr>
    <w:rPr>
      <w:rFonts w:ascii="Times New Roman" w:hAnsi="Times New Roman"/>
      <w:sz w:val="19"/>
      <w:szCs w:val="19"/>
    </w:rPr>
  </w:style>
  <w:style w:type="paragraph" w:customStyle="1" w:styleId="1010">
    <w:name w:val="Основной текст (10)1"/>
    <w:basedOn w:val="a1"/>
    <w:link w:val="101"/>
    <w:rsid w:val="00231C01"/>
    <w:pPr>
      <w:shd w:val="clear" w:color="auto" w:fill="FFFFFF"/>
      <w:spacing w:after="0" w:line="240" w:lineRule="atLeast"/>
    </w:pPr>
    <w:rPr>
      <w:rFonts w:ascii="Times New Roman" w:hAnsi="Times New Roman"/>
      <w:sz w:val="19"/>
      <w:szCs w:val="19"/>
    </w:rPr>
  </w:style>
  <w:style w:type="paragraph" w:customStyle="1" w:styleId="421">
    <w:name w:val="Заголовок №4 (2)"/>
    <w:basedOn w:val="a1"/>
    <w:link w:val="420"/>
    <w:rsid w:val="00231C01"/>
    <w:pPr>
      <w:shd w:val="clear" w:color="auto" w:fill="FFFFFF"/>
      <w:spacing w:before="120" w:after="0" w:line="240" w:lineRule="atLeast"/>
      <w:outlineLvl w:val="3"/>
    </w:pPr>
    <w:rPr>
      <w:rFonts w:ascii="Times New Roman" w:hAnsi="Times New Roman"/>
      <w:sz w:val="21"/>
      <w:szCs w:val="21"/>
    </w:rPr>
  </w:style>
  <w:style w:type="paragraph" w:customStyle="1" w:styleId="1a">
    <w:name w:val="Подпись к таблице1"/>
    <w:basedOn w:val="a1"/>
    <w:link w:val="ae"/>
    <w:rsid w:val="00231C01"/>
    <w:pPr>
      <w:shd w:val="clear" w:color="auto" w:fill="FFFFFF"/>
      <w:spacing w:after="0" w:line="240" w:lineRule="atLeast"/>
    </w:pPr>
    <w:rPr>
      <w:rFonts w:ascii="Times New Roman" w:hAnsi="Times New Roman"/>
      <w:sz w:val="21"/>
      <w:szCs w:val="21"/>
    </w:rPr>
  </w:style>
  <w:style w:type="paragraph" w:customStyle="1" w:styleId="1110">
    <w:name w:val="Основной текст (11)1"/>
    <w:basedOn w:val="a1"/>
    <w:link w:val="113"/>
    <w:rsid w:val="00231C01"/>
    <w:pPr>
      <w:shd w:val="clear" w:color="auto" w:fill="FFFFFF"/>
      <w:spacing w:after="0" w:line="283" w:lineRule="exact"/>
    </w:pPr>
    <w:rPr>
      <w:rFonts w:ascii="Times New Roman" w:hAnsi="Times New Roman"/>
      <w:sz w:val="23"/>
      <w:szCs w:val="23"/>
    </w:rPr>
  </w:style>
  <w:style w:type="paragraph" w:customStyle="1" w:styleId="331">
    <w:name w:val="Заголовок №3 (3)"/>
    <w:basedOn w:val="a1"/>
    <w:link w:val="330"/>
    <w:rsid w:val="00231C01"/>
    <w:pPr>
      <w:shd w:val="clear" w:color="auto" w:fill="FFFFFF"/>
      <w:spacing w:after="660" w:line="240" w:lineRule="atLeast"/>
      <w:outlineLvl w:val="2"/>
    </w:pPr>
    <w:rPr>
      <w:rFonts w:ascii="Times New Roman" w:hAnsi="Times New Roman"/>
      <w:sz w:val="19"/>
      <w:szCs w:val="19"/>
    </w:rPr>
  </w:style>
  <w:style w:type="paragraph" w:customStyle="1" w:styleId="2f1">
    <w:name w:val="Заголовок №2"/>
    <w:basedOn w:val="a1"/>
    <w:link w:val="2f0"/>
    <w:rsid w:val="00231C01"/>
    <w:pPr>
      <w:shd w:val="clear" w:color="auto" w:fill="FFFFFF"/>
      <w:spacing w:before="660" w:after="180" w:line="240" w:lineRule="atLeast"/>
      <w:outlineLvl w:val="1"/>
    </w:pPr>
    <w:rPr>
      <w:rFonts w:ascii="Times New Roman" w:hAnsi="Times New Roman"/>
      <w:sz w:val="24"/>
      <w:szCs w:val="24"/>
    </w:rPr>
  </w:style>
  <w:style w:type="paragraph" w:customStyle="1" w:styleId="ConsPlusNormal">
    <w:name w:val="ConsPlusNormal"/>
    <w:link w:val="ConsPlusNormal0"/>
    <w:qFormat/>
    <w:rsid w:val="00231C0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footnote reference"/>
    <w:aliases w:val="fr,Used by Word for Help footnote symbols,Знак сноски 1,Ciae niinee 1,Знак сноски-FN,Ciae niinee-FN,Ссылка на сноску 45,Referencia nota al pie,SUPERS"/>
    <w:uiPriority w:val="99"/>
    <w:rsid w:val="00231C01"/>
    <w:rPr>
      <w:rFonts w:cs="Times New Roman"/>
      <w:vertAlign w:val="superscript"/>
    </w:rPr>
  </w:style>
  <w:style w:type="paragraph" w:customStyle="1" w:styleId="1c">
    <w:name w:val="Абзац списка1"/>
    <w:basedOn w:val="a1"/>
    <w:rsid w:val="00231C01"/>
    <w:pPr>
      <w:spacing w:after="0" w:line="240" w:lineRule="auto"/>
      <w:ind w:left="720"/>
      <w:contextualSpacing/>
    </w:pPr>
    <w:rPr>
      <w:rFonts w:ascii="Times New Roman" w:eastAsia="Times New Roman" w:hAnsi="Times New Roman"/>
      <w:sz w:val="24"/>
      <w:szCs w:val="28"/>
      <w:lang w:eastAsia="ru-RU"/>
    </w:rPr>
  </w:style>
  <w:style w:type="paragraph" w:customStyle="1" w:styleId="ConsPlusCell">
    <w:name w:val="ConsPlusCell"/>
    <w:rsid w:val="00231C0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basedOn w:val="a2"/>
    <w:rsid w:val="00231C01"/>
  </w:style>
  <w:style w:type="character" w:customStyle="1" w:styleId="u">
    <w:name w:val="u"/>
    <w:basedOn w:val="a2"/>
    <w:rsid w:val="00231C01"/>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link w:val="14"/>
    <w:rsid w:val="00231C01"/>
    <w:rPr>
      <w:rFonts w:ascii="Times New Roman" w:eastAsia="Times New Roman" w:hAnsi="Times New Roman" w:cs="Times New Roman"/>
      <w:b/>
      <w:bCs/>
      <w:color w:val="000000"/>
      <w:kern w:val="32"/>
      <w:sz w:val="28"/>
      <w:szCs w:val="32"/>
      <w:lang w:val="ru" w:eastAsia="x-none"/>
    </w:rPr>
  </w:style>
  <w:style w:type="paragraph" w:styleId="af1">
    <w:name w:val="TOC Heading"/>
    <w:basedOn w:val="14"/>
    <w:next w:val="a1"/>
    <w:uiPriority w:val="39"/>
    <w:qFormat/>
    <w:rsid w:val="00231C01"/>
    <w:pPr>
      <w:keepLines/>
      <w:spacing w:before="480" w:after="0" w:line="276" w:lineRule="auto"/>
      <w:jc w:val="left"/>
      <w:outlineLvl w:val="9"/>
    </w:pPr>
    <w:rPr>
      <w:rFonts w:ascii="Cambria" w:hAnsi="Cambria"/>
      <w:color w:val="365F91"/>
      <w:kern w:val="0"/>
      <w:szCs w:val="28"/>
      <w:lang w:val="ru-RU" w:eastAsia="en-US"/>
    </w:rPr>
  </w:style>
  <w:style w:type="paragraph" w:styleId="1d">
    <w:name w:val="toc 1"/>
    <w:basedOn w:val="a1"/>
    <w:next w:val="a1"/>
    <w:autoRedefine/>
    <w:uiPriority w:val="39"/>
    <w:qFormat/>
    <w:rsid w:val="00231C01"/>
    <w:pPr>
      <w:tabs>
        <w:tab w:val="left" w:pos="720"/>
        <w:tab w:val="right" w:leader="dot" w:pos="9366"/>
      </w:tabs>
      <w:spacing w:after="0" w:line="240" w:lineRule="auto"/>
    </w:pPr>
    <w:rPr>
      <w:rFonts w:ascii="Cambria" w:eastAsia="Arial Unicode MS" w:hAnsi="Cambria" w:cs="Arial Unicode MS"/>
      <w:b/>
      <w:bCs/>
      <w:caps/>
      <w:color w:val="000000"/>
      <w:sz w:val="24"/>
      <w:szCs w:val="24"/>
      <w:lang w:val="ru" w:eastAsia="ru-RU"/>
    </w:rPr>
  </w:style>
  <w:style w:type="paragraph" w:styleId="3e">
    <w:name w:val="toc 3"/>
    <w:basedOn w:val="a1"/>
    <w:next w:val="a1"/>
    <w:autoRedefine/>
    <w:qFormat/>
    <w:rsid w:val="00231C01"/>
    <w:pPr>
      <w:spacing w:after="0" w:line="240" w:lineRule="auto"/>
      <w:ind w:left="240"/>
    </w:pPr>
    <w:rPr>
      <w:rFonts w:eastAsia="Arial Unicode MS" w:cs="Arial Unicode MS"/>
      <w:color w:val="000000"/>
      <w:sz w:val="20"/>
      <w:szCs w:val="20"/>
      <w:lang w:val="ru" w:eastAsia="ru-RU"/>
    </w:rPr>
  </w:style>
  <w:style w:type="paragraph" w:styleId="4c">
    <w:name w:val="toc 4"/>
    <w:basedOn w:val="a1"/>
    <w:next w:val="a1"/>
    <w:autoRedefine/>
    <w:rsid w:val="00231C01"/>
    <w:pPr>
      <w:spacing w:after="0" w:line="240" w:lineRule="auto"/>
      <w:ind w:left="480"/>
    </w:pPr>
    <w:rPr>
      <w:rFonts w:eastAsia="Arial Unicode MS" w:cs="Arial Unicode MS"/>
      <w:color w:val="000000"/>
      <w:sz w:val="20"/>
      <w:szCs w:val="20"/>
      <w:lang w:val="ru" w:eastAsia="ru-RU"/>
    </w:rPr>
  </w:style>
  <w:style w:type="paragraph" w:styleId="58">
    <w:name w:val="toc 5"/>
    <w:basedOn w:val="a1"/>
    <w:next w:val="a1"/>
    <w:autoRedefine/>
    <w:rsid w:val="00231C01"/>
    <w:pPr>
      <w:spacing w:after="0" w:line="240" w:lineRule="auto"/>
      <w:ind w:left="720"/>
    </w:pPr>
    <w:rPr>
      <w:rFonts w:eastAsia="Arial Unicode MS" w:cs="Arial Unicode MS"/>
      <w:color w:val="000000"/>
      <w:sz w:val="20"/>
      <w:szCs w:val="20"/>
      <w:lang w:val="ru" w:eastAsia="ru-RU"/>
    </w:rPr>
  </w:style>
  <w:style w:type="paragraph" w:styleId="65">
    <w:name w:val="toc 6"/>
    <w:basedOn w:val="a1"/>
    <w:next w:val="a1"/>
    <w:autoRedefine/>
    <w:rsid w:val="00231C01"/>
    <w:pPr>
      <w:spacing w:after="0" w:line="240" w:lineRule="auto"/>
      <w:ind w:left="960"/>
    </w:pPr>
    <w:rPr>
      <w:rFonts w:eastAsia="Arial Unicode MS" w:cs="Arial Unicode MS"/>
      <w:color w:val="000000"/>
      <w:sz w:val="20"/>
      <w:szCs w:val="20"/>
      <w:lang w:val="ru" w:eastAsia="ru-RU"/>
    </w:rPr>
  </w:style>
  <w:style w:type="paragraph" w:styleId="76">
    <w:name w:val="toc 7"/>
    <w:basedOn w:val="a1"/>
    <w:next w:val="a1"/>
    <w:autoRedefine/>
    <w:rsid w:val="00231C01"/>
    <w:pPr>
      <w:spacing w:after="0" w:line="240" w:lineRule="auto"/>
      <w:ind w:left="1200"/>
    </w:pPr>
    <w:rPr>
      <w:rFonts w:eastAsia="Arial Unicode MS" w:cs="Arial Unicode MS"/>
      <w:color w:val="000000"/>
      <w:sz w:val="20"/>
      <w:szCs w:val="20"/>
      <w:lang w:val="ru" w:eastAsia="ru-RU"/>
    </w:rPr>
  </w:style>
  <w:style w:type="paragraph" w:styleId="84">
    <w:name w:val="toc 8"/>
    <w:basedOn w:val="a1"/>
    <w:next w:val="a1"/>
    <w:autoRedefine/>
    <w:rsid w:val="00231C01"/>
    <w:pPr>
      <w:spacing w:after="0" w:line="240" w:lineRule="auto"/>
      <w:ind w:left="1440"/>
    </w:pPr>
    <w:rPr>
      <w:rFonts w:eastAsia="Arial Unicode MS" w:cs="Arial Unicode MS"/>
      <w:color w:val="000000"/>
      <w:sz w:val="20"/>
      <w:szCs w:val="20"/>
      <w:lang w:val="ru" w:eastAsia="ru-RU"/>
    </w:rPr>
  </w:style>
  <w:style w:type="paragraph" w:styleId="94">
    <w:name w:val="toc 9"/>
    <w:basedOn w:val="a1"/>
    <w:next w:val="a1"/>
    <w:autoRedefine/>
    <w:rsid w:val="00231C01"/>
    <w:pPr>
      <w:spacing w:after="0" w:line="240" w:lineRule="auto"/>
      <w:ind w:left="1680"/>
    </w:pPr>
    <w:rPr>
      <w:rFonts w:eastAsia="Arial Unicode MS" w:cs="Arial Unicode MS"/>
      <w:color w:val="000000"/>
      <w:sz w:val="20"/>
      <w:szCs w:val="20"/>
      <w:lang w:val="ru" w:eastAsia="ru-RU"/>
    </w:rPr>
  </w:style>
  <w:style w:type="character" w:styleId="af2">
    <w:name w:val="FollowedHyperlink"/>
    <w:uiPriority w:val="99"/>
    <w:rsid w:val="00231C01"/>
    <w:rPr>
      <w:color w:val="800080"/>
      <w:u w:val="single"/>
    </w:rPr>
  </w:style>
  <w:style w:type="paragraph" w:styleId="af3">
    <w:name w:val="Balloon Text"/>
    <w:basedOn w:val="a1"/>
    <w:link w:val="af4"/>
    <w:uiPriority w:val="99"/>
    <w:rsid w:val="00231C01"/>
    <w:pPr>
      <w:spacing w:after="0" w:line="240" w:lineRule="auto"/>
    </w:pPr>
    <w:rPr>
      <w:rFonts w:ascii="Tahoma" w:eastAsia="Arial Unicode MS" w:hAnsi="Tahoma"/>
      <w:color w:val="000000"/>
      <w:sz w:val="16"/>
      <w:szCs w:val="16"/>
      <w:lang w:val="ru" w:eastAsia="x-none"/>
    </w:rPr>
  </w:style>
  <w:style w:type="character" w:customStyle="1" w:styleId="af4">
    <w:name w:val="Текст выноски Знак"/>
    <w:basedOn w:val="a2"/>
    <w:link w:val="af3"/>
    <w:uiPriority w:val="99"/>
    <w:rsid w:val="00231C01"/>
    <w:rPr>
      <w:rFonts w:ascii="Tahoma" w:eastAsia="Arial Unicode MS" w:hAnsi="Tahoma" w:cs="Times New Roman"/>
      <w:color w:val="000000"/>
      <w:sz w:val="16"/>
      <w:szCs w:val="16"/>
      <w:lang w:val="ru" w:eastAsia="x-none"/>
    </w:rPr>
  </w:style>
  <w:style w:type="numbering" w:customStyle="1" w:styleId="1e">
    <w:name w:val="Нет списка1"/>
    <w:next w:val="a4"/>
    <w:semiHidden/>
    <w:unhideWhenUsed/>
    <w:rsid w:val="00231C01"/>
  </w:style>
  <w:style w:type="paragraph" w:customStyle="1" w:styleId="ConsPlusNonformat">
    <w:name w:val="ConsPlusNonformat"/>
    <w:uiPriority w:val="99"/>
    <w:rsid w:val="00231C0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231C01"/>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3f">
    <w:name w:val="Body Text 3"/>
    <w:basedOn w:val="a1"/>
    <w:link w:val="3f0"/>
    <w:rsid w:val="00231C01"/>
    <w:pPr>
      <w:spacing w:after="0" w:line="240" w:lineRule="auto"/>
      <w:jc w:val="both"/>
    </w:pPr>
    <w:rPr>
      <w:rFonts w:ascii="Times New Roman" w:eastAsia="Times New Roman" w:hAnsi="Times New Roman"/>
      <w:sz w:val="24"/>
      <w:szCs w:val="20"/>
      <w:lang w:val="x-none" w:eastAsia="x-none"/>
    </w:rPr>
  </w:style>
  <w:style w:type="character" w:customStyle="1" w:styleId="3f0">
    <w:name w:val="Основной текст 3 Знак"/>
    <w:basedOn w:val="a2"/>
    <w:link w:val="3f"/>
    <w:rsid w:val="00231C01"/>
    <w:rPr>
      <w:rFonts w:ascii="Times New Roman" w:eastAsia="Times New Roman" w:hAnsi="Times New Roman" w:cs="Times New Roman"/>
      <w:sz w:val="24"/>
      <w:szCs w:val="20"/>
      <w:lang w:val="x-none" w:eastAsia="x-none"/>
    </w:rPr>
  </w:style>
  <w:style w:type="paragraph" w:customStyle="1" w:styleId="af5">
    <w:name w:val="Готовый"/>
    <w:basedOn w:val="a1"/>
    <w:rsid w:val="00231C0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paragraph" w:styleId="af6">
    <w:name w:val="header"/>
    <w:aliases w:val="Верхний колонтитул Знак Знак,Знак1 Знак1 Знак,Верхний колонтитул Знак1 Знак,Знак1 Знак Знак Знак1 Знак З Знак Знак Знак Знак Знак Знак"/>
    <w:basedOn w:val="a1"/>
    <w:link w:val="af7"/>
    <w:uiPriority w:val="99"/>
    <w:rsid w:val="00231C01"/>
    <w:pPr>
      <w:tabs>
        <w:tab w:val="center" w:pos="4677"/>
        <w:tab w:val="right" w:pos="9355"/>
      </w:tabs>
      <w:spacing w:after="0" w:line="240" w:lineRule="auto"/>
    </w:pPr>
    <w:rPr>
      <w:rFonts w:ascii="Times New Roman" w:eastAsia="Times New Roman" w:hAnsi="Times New Roman"/>
      <w:sz w:val="24"/>
      <w:szCs w:val="24"/>
      <w:lang w:val="x-none" w:eastAsia="x-none"/>
    </w:rPr>
  </w:style>
  <w:style w:type="character" w:customStyle="1" w:styleId="af7">
    <w:name w:val="Верхний колонтитул Знак"/>
    <w:aliases w:val="Верхний колонтитул Знак Знак Знак,Знак1 Знак1 Знак Знак,Верхний колонтитул Знак1 Знак Знак,Знак1 Знак Знак Знак1 Знак З Знак Знак Знак Знак Знак Знак Знак"/>
    <w:basedOn w:val="a2"/>
    <w:link w:val="af6"/>
    <w:uiPriority w:val="99"/>
    <w:rsid w:val="00231C01"/>
    <w:rPr>
      <w:rFonts w:ascii="Times New Roman" w:eastAsia="Times New Roman" w:hAnsi="Times New Roman" w:cs="Times New Roman"/>
      <w:sz w:val="24"/>
      <w:szCs w:val="24"/>
      <w:lang w:val="x-none" w:eastAsia="x-none"/>
    </w:rPr>
  </w:style>
  <w:style w:type="paragraph" w:styleId="af8">
    <w:name w:val="footer"/>
    <w:aliases w:val="f"/>
    <w:basedOn w:val="a1"/>
    <w:link w:val="af9"/>
    <w:uiPriority w:val="99"/>
    <w:rsid w:val="00231C01"/>
    <w:pPr>
      <w:tabs>
        <w:tab w:val="center" w:pos="4677"/>
        <w:tab w:val="right" w:pos="9355"/>
      </w:tabs>
      <w:spacing w:after="0" w:line="240" w:lineRule="auto"/>
    </w:pPr>
    <w:rPr>
      <w:rFonts w:ascii="Times New Roman" w:eastAsia="Times New Roman" w:hAnsi="Times New Roman"/>
      <w:sz w:val="24"/>
      <w:szCs w:val="24"/>
      <w:lang w:val="x-none" w:eastAsia="x-none"/>
    </w:rPr>
  </w:style>
  <w:style w:type="character" w:customStyle="1" w:styleId="af9">
    <w:name w:val="Нижний колонтитул Знак"/>
    <w:aliases w:val="f Знак"/>
    <w:basedOn w:val="a2"/>
    <w:link w:val="af8"/>
    <w:uiPriority w:val="99"/>
    <w:rsid w:val="00231C01"/>
    <w:rPr>
      <w:rFonts w:ascii="Times New Roman" w:eastAsia="Times New Roman" w:hAnsi="Times New Roman" w:cs="Times New Roman"/>
      <w:sz w:val="24"/>
      <w:szCs w:val="24"/>
      <w:lang w:val="x-none" w:eastAsia="x-none"/>
    </w:rPr>
  </w:style>
  <w:style w:type="paragraph" w:styleId="afa">
    <w:name w:val="Body Text"/>
    <w:aliases w:val="Список 1,Body Text Char,body text,Основной текст Знак Знак,бпОсновной текст"/>
    <w:basedOn w:val="a1"/>
    <w:link w:val="1f"/>
    <w:rsid w:val="00231C01"/>
    <w:pPr>
      <w:spacing w:after="120" w:line="240" w:lineRule="auto"/>
    </w:pPr>
    <w:rPr>
      <w:rFonts w:ascii="Times New Roman" w:eastAsia="Times New Roman" w:hAnsi="Times New Roman"/>
      <w:sz w:val="24"/>
      <w:szCs w:val="24"/>
      <w:lang w:val="x-none" w:eastAsia="x-none"/>
    </w:rPr>
  </w:style>
  <w:style w:type="character" w:customStyle="1" w:styleId="afb">
    <w:name w:val="Основной текст Знак"/>
    <w:aliases w:val="бпОсновной текст Знак"/>
    <w:basedOn w:val="a2"/>
    <w:rsid w:val="00231C01"/>
  </w:style>
  <w:style w:type="character" w:customStyle="1" w:styleId="1f">
    <w:name w:val="Основной текст Знак1"/>
    <w:aliases w:val="Список 1 Знак1,Body Text Char Знак1,body text Знак,Основной текст Знак Знак Знак,бпОсновной текст Знак1"/>
    <w:link w:val="afa"/>
    <w:uiPriority w:val="99"/>
    <w:rsid w:val="00231C01"/>
    <w:rPr>
      <w:rFonts w:ascii="Times New Roman" w:eastAsia="Times New Roman" w:hAnsi="Times New Roman" w:cs="Times New Roman"/>
      <w:sz w:val="24"/>
      <w:szCs w:val="24"/>
      <w:lang w:val="x-none" w:eastAsia="x-none"/>
    </w:rPr>
  </w:style>
  <w:style w:type="paragraph" w:styleId="afc">
    <w:name w:val="Revision"/>
    <w:uiPriority w:val="99"/>
    <w:rsid w:val="00231C01"/>
    <w:pPr>
      <w:spacing w:after="0" w:line="240" w:lineRule="auto"/>
    </w:pPr>
    <w:rPr>
      <w:rFonts w:ascii="Times New Roman" w:eastAsia="Times New Roman" w:hAnsi="Times New Roman" w:cs="Times New Roman"/>
      <w:sz w:val="24"/>
      <w:szCs w:val="20"/>
      <w:lang w:eastAsia="ru-RU"/>
    </w:rPr>
  </w:style>
  <w:style w:type="numbering" w:customStyle="1" w:styleId="2f3">
    <w:name w:val="Нет списка2"/>
    <w:next w:val="a4"/>
    <w:uiPriority w:val="99"/>
    <w:semiHidden/>
    <w:rsid w:val="00231C01"/>
  </w:style>
  <w:style w:type="table" w:styleId="afd">
    <w:name w:val="Table Grid"/>
    <w:basedOn w:val="a3"/>
    <w:rsid w:val="00231C0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f1">
    <w:name w:val="Body Text Indent 3"/>
    <w:aliases w:val="Знак2, Знак2"/>
    <w:basedOn w:val="a1"/>
    <w:link w:val="3f2"/>
    <w:rsid w:val="00231C01"/>
    <w:pPr>
      <w:spacing w:after="120" w:line="240" w:lineRule="auto"/>
      <w:ind w:left="283"/>
      <w:jc w:val="both"/>
    </w:pPr>
    <w:rPr>
      <w:rFonts w:ascii="Times New Roman" w:eastAsia="Times New Roman" w:hAnsi="Times New Roman"/>
      <w:sz w:val="16"/>
      <w:szCs w:val="20"/>
      <w:lang w:val="x-none" w:eastAsia="x-none"/>
    </w:rPr>
  </w:style>
  <w:style w:type="character" w:customStyle="1" w:styleId="3f2">
    <w:name w:val="Основной текст с отступом 3 Знак"/>
    <w:aliases w:val="Знак2 Знак, Знак2 Знак"/>
    <w:basedOn w:val="a2"/>
    <w:link w:val="3f1"/>
    <w:rsid w:val="00231C01"/>
    <w:rPr>
      <w:rFonts w:ascii="Times New Roman" w:eastAsia="Times New Roman" w:hAnsi="Times New Roman" w:cs="Times New Roman"/>
      <w:sz w:val="16"/>
      <w:szCs w:val="20"/>
      <w:lang w:val="x-none" w:eastAsia="x-none"/>
    </w:rPr>
  </w:style>
  <w:style w:type="character" w:styleId="afe">
    <w:name w:val="annotation reference"/>
    <w:uiPriority w:val="99"/>
    <w:rsid w:val="00231C01"/>
    <w:rPr>
      <w:sz w:val="16"/>
      <w:szCs w:val="16"/>
    </w:rPr>
  </w:style>
  <w:style w:type="paragraph" w:styleId="aff">
    <w:name w:val="annotation text"/>
    <w:aliases w:val="ct,Used by Word for text of author queries"/>
    <w:basedOn w:val="a1"/>
    <w:link w:val="aff0"/>
    <w:uiPriority w:val="99"/>
    <w:rsid w:val="00231C01"/>
    <w:pPr>
      <w:spacing w:after="0" w:line="240" w:lineRule="auto"/>
    </w:pPr>
    <w:rPr>
      <w:rFonts w:ascii="Times New Roman" w:eastAsia="Times New Roman" w:hAnsi="Times New Roman"/>
      <w:sz w:val="20"/>
      <w:szCs w:val="20"/>
      <w:lang w:val="x-none" w:eastAsia="x-none"/>
    </w:rPr>
  </w:style>
  <w:style w:type="character" w:customStyle="1" w:styleId="aff0">
    <w:name w:val="Текст примечания Знак"/>
    <w:aliases w:val="ct Знак,Used by Word for text of author queries Знак"/>
    <w:basedOn w:val="a2"/>
    <w:link w:val="aff"/>
    <w:uiPriority w:val="99"/>
    <w:rsid w:val="00231C01"/>
    <w:rPr>
      <w:rFonts w:ascii="Times New Roman" w:eastAsia="Times New Roman" w:hAnsi="Times New Roman" w:cs="Times New Roman"/>
      <w:sz w:val="20"/>
      <w:szCs w:val="20"/>
      <w:lang w:val="x-none" w:eastAsia="x-none"/>
    </w:rPr>
  </w:style>
  <w:style w:type="paragraph" w:styleId="aff1">
    <w:name w:val="annotation subject"/>
    <w:basedOn w:val="aff"/>
    <w:next w:val="aff"/>
    <w:link w:val="aff2"/>
    <w:uiPriority w:val="99"/>
    <w:rsid w:val="00231C01"/>
    <w:rPr>
      <w:b/>
      <w:bCs/>
    </w:rPr>
  </w:style>
  <w:style w:type="character" w:customStyle="1" w:styleId="aff2">
    <w:name w:val="Тема примечания Знак"/>
    <w:basedOn w:val="aff0"/>
    <w:link w:val="aff1"/>
    <w:uiPriority w:val="99"/>
    <w:rsid w:val="00231C01"/>
    <w:rPr>
      <w:rFonts w:ascii="Times New Roman" w:eastAsia="Times New Roman" w:hAnsi="Times New Roman" w:cs="Times New Roman"/>
      <w:b/>
      <w:bCs/>
      <w:sz w:val="20"/>
      <w:szCs w:val="20"/>
      <w:lang w:val="x-none" w:eastAsia="x-none"/>
    </w:rPr>
  </w:style>
  <w:style w:type="paragraph" w:styleId="aff3">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1"/>
    <w:link w:val="aff4"/>
    <w:uiPriority w:val="99"/>
    <w:qFormat/>
    <w:rsid w:val="00231C01"/>
    <w:pPr>
      <w:spacing w:after="0" w:line="240" w:lineRule="auto"/>
    </w:pPr>
    <w:rPr>
      <w:rFonts w:ascii="Times New Roman" w:eastAsia="Times New Roman" w:hAnsi="Times New Roman"/>
      <w:sz w:val="20"/>
      <w:szCs w:val="20"/>
      <w:lang w:val="x-none" w:eastAsia="x-none"/>
    </w:rPr>
  </w:style>
  <w:style w:type="character" w:customStyle="1" w:styleId="aff4">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2"/>
    <w:link w:val="aff3"/>
    <w:uiPriority w:val="99"/>
    <w:rsid w:val="00231C01"/>
    <w:rPr>
      <w:rFonts w:ascii="Times New Roman" w:eastAsia="Times New Roman" w:hAnsi="Times New Roman" w:cs="Times New Roman"/>
      <w:sz w:val="20"/>
      <w:szCs w:val="20"/>
      <w:lang w:val="x-none" w:eastAsia="x-none"/>
    </w:rPr>
  </w:style>
  <w:style w:type="character" w:styleId="aff5">
    <w:name w:val="page number"/>
    <w:rsid w:val="00231C01"/>
  </w:style>
  <w:style w:type="paragraph" w:styleId="aff6">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1"/>
    <w:link w:val="2f4"/>
    <w:rsid w:val="00231C01"/>
    <w:pPr>
      <w:spacing w:after="0" w:line="240" w:lineRule="auto"/>
    </w:pPr>
    <w:rPr>
      <w:rFonts w:ascii="Courier New" w:eastAsia="Times New Roman" w:hAnsi="Courier New"/>
      <w:sz w:val="20"/>
      <w:szCs w:val="20"/>
      <w:lang w:val="x-none" w:eastAsia="x-none"/>
    </w:rPr>
  </w:style>
  <w:style w:type="character" w:customStyle="1" w:styleId="aff7">
    <w:name w:val="Текст Знак"/>
    <w:basedOn w:val="a2"/>
    <w:rsid w:val="00231C01"/>
    <w:rPr>
      <w:rFonts w:ascii="Consolas" w:hAnsi="Consolas"/>
      <w:sz w:val="21"/>
      <w:szCs w:val="21"/>
    </w:rPr>
  </w:style>
  <w:style w:type="character" w:customStyle="1" w:styleId="2f4">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6"/>
    <w:rsid w:val="00231C01"/>
    <w:rPr>
      <w:rFonts w:ascii="Courier New" w:eastAsia="Times New Roman" w:hAnsi="Courier New" w:cs="Times New Roman"/>
      <w:sz w:val="20"/>
      <w:szCs w:val="20"/>
      <w:lang w:val="x-none" w:eastAsia="x-none"/>
    </w:rPr>
  </w:style>
  <w:style w:type="character" w:customStyle="1" w:styleId="2f5">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231C01"/>
    <w:rPr>
      <w:sz w:val="24"/>
      <w:szCs w:val="24"/>
    </w:rPr>
  </w:style>
  <w:style w:type="paragraph" w:styleId="aff8">
    <w:name w:val="Body Text Indent"/>
    <w:aliases w:val="Основной текст без отступа,текст"/>
    <w:basedOn w:val="a1"/>
    <w:link w:val="aff9"/>
    <w:rsid w:val="00231C01"/>
    <w:pPr>
      <w:spacing w:after="120" w:line="240" w:lineRule="auto"/>
      <w:ind w:left="283"/>
    </w:pPr>
    <w:rPr>
      <w:rFonts w:ascii="Times New Roman" w:eastAsia="Times New Roman" w:hAnsi="Times New Roman"/>
      <w:sz w:val="24"/>
      <w:szCs w:val="24"/>
      <w:lang w:val="x-none" w:eastAsia="x-none"/>
    </w:rPr>
  </w:style>
  <w:style w:type="character" w:customStyle="1" w:styleId="aff9">
    <w:name w:val="Основной текст с отступом Знак"/>
    <w:aliases w:val="Основной текст без отступа Знак1,текст Знак1"/>
    <w:basedOn w:val="a2"/>
    <w:link w:val="aff8"/>
    <w:rsid w:val="00231C01"/>
    <w:rPr>
      <w:rFonts w:ascii="Times New Roman" w:eastAsia="Times New Roman" w:hAnsi="Times New Roman" w:cs="Times New Roman"/>
      <w:sz w:val="24"/>
      <w:szCs w:val="24"/>
      <w:lang w:val="x-none" w:eastAsia="x-none"/>
    </w:rPr>
  </w:style>
  <w:style w:type="paragraph" w:customStyle="1" w:styleId="1111">
    <w:name w:val="111"/>
    <w:basedOn w:val="a1"/>
    <w:rsid w:val="00231C01"/>
    <w:pPr>
      <w:spacing w:after="0" w:line="240" w:lineRule="auto"/>
    </w:pPr>
    <w:rPr>
      <w:rFonts w:ascii="Times New Roman CYR" w:eastAsia="Times New Roman" w:hAnsi="Times New Roman CYR"/>
      <w:sz w:val="20"/>
      <w:szCs w:val="20"/>
      <w:lang w:eastAsia="ru-RU"/>
    </w:rPr>
  </w:style>
  <w:style w:type="paragraph" w:styleId="affa">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fb"/>
    <w:uiPriority w:val="34"/>
    <w:qFormat/>
    <w:rsid w:val="00231C01"/>
    <w:pPr>
      <w:ind w:left="720"/>
      <w:contextualSpacing/>
    </w:pPr>
    <w:rPr>
      <w:rFonts w:eastAsia="Times New Roman"/>
      <w:lang w:val="x-none" w:eastAsia="x-none"/>
    </w:rPr>
  </w:style>
  <w:style w:type="character" w:customStyle="1" w:styleId="affb">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fa"/>
    <w:uiPriority w:val="34"/>
    <w:qFormat/>
    <w:locked/>
    <w:rsid w:val="00231C01"/>
    <w:rPr>
      <w:rFonts w:ascii="Calibri" w:eastAsia="Times New Roman" w:hAnsi="Calibri" w:cs="Times New Roman"/>
      <w:lang w:val="x-none" w:eastAsia="x-none"/>
    </w:rPr>
  </w:style>
  <w:style w:type="character" w:customStyle="1" w:styleId="yellow">
    <w:name w:val="yellow"/>
    <w:rsid w:val="00231C01"/>
  </w:style>
  <w:style w:type="character" w:customStyle="1" w:styleId="head1blue">
    <w:name w:val="head1blue"/>
    <w:rsid w:val="00231C01"/>
  </w:style>
  <w:style w:type="character" w:styleId="affc">
    <w:name w:val="Strong"/>
    <w:qFormat/>
    <w:rsid w:val="00231C01"/>
    <w:rPr>
      <w:b/>
      <w:bCs/>
    </w:rPr>
  </w:style>
  <w:style w:type="paragraph" w:customStyle="1" w:styleId="Style7">
    <w:name w:val="Style7"/>
    <w:basedOn w:val="a1"/>
    <w:uiPriority w:val="99"/>
    <w:rsid w:val="00231C01"/>
    <w:pPr>
      <w:widowControl w:val="0"/>
      <w:autoSpaceDE w:val="0"/>
      <w:autoSpaceDN w:val="0"/>
      <w:adjustRightInd w:val="0"/>
      <w:spacing w:after="0" w:line="233" w:lineRule="exact"/>
    </w:pPr>
    <w:rPr>
      <w:rFonts w:ascii="Times New Roman" w:eastAsia="Times New Roman" w:hAnsi="Times New Roman"/>
      <w:sz w:val="24"/>
      <w:szCs w:val="24"/>
      <w:lang w:eastAsia="ru-RU"/>
    </w:rPr>
  </w:style>
  <w:style w:type="character" w:customStyle="1" w:styleId="FontStyle21">
    <w:name w:val="Font Style21"/>
    <w:uiPriority w:val="99"/>
    <w:rsid w:val="00231C01"/>
    <w:rPr>
      <w:rFonts w:ascii="Times New Roman" w:hAnsi="Times New Roman" w:cs="Times New Roman"/>
      <w:b/>
      <w:bCs/>
      <w:sz w:val="20"/>
      <w:szCs w:val="20"/>
    </w:rPr>
  </w:style>
  <w:style w:type="character" w:customStyle="1" w:styleId="FontStyle22">
    <w:name w:val="Font Style22"/>
    <w:uiPriority w:val="99"/>
    <w:rsid w:val="00231C01"/>
    <w:rPr>
      <w:rFonts w:ascii="Times New Roman" w:hAnsi="Times New Roman" w:cs="Times New Roman"/>
      <w:sz w:val="20"/>
      <w:szCs w:val="20"/>
    </w:rPr>
  </w:style>
  <w:style w:type="paragraph" w:customStyle="1" w:styleId="Style8">
    <w:name w:val="Style8"/>
    <w:basedOn w:val="a1"/>
    <w:uiPriority w:val="99"/>
    <w:rsid w:val="00231C01"/>
    <w:pPr>
      <w:widowControl w:val="0"/>
      <w:autoSpaceDE w:val="0"/>
      <w:autoSpaceDN w:val="0"/>
      <w:adjustRightInd w:val="0"/>
      <w:spacing w:after="0" w:line="227" w:lineRule="exact"/>
    </w:pPr>
    <w:rPr>
      <w:rFonts w:ascii="Times New Roman" w:eastAsia="Times New Roman" w:hAnsi="Times New Roman"/>
      <w:sz w:val="24"/>
      <w:szCs w:val="24"/>
      <w:lang w:eastAsia="ru-RU"/>
    </w:rPr>
  </w:style>
  <w:style w:type="character" w:customStyle="1" w:styleId="FontStyle13">
    <w:name w:val="Font Style13"/>
    <w:rsid w:val="00231C01"/>
    <w:rPr>
      <w:rFonts w:ascii="Times New Roman" w:hAnsi="Times New Roman" w:cs="Times New Roman"/>
      <w:sz w:val="20"/>
      <w:szCs w:val="20"/>
    </w:rPr>
  </w:style>
  <w:style w:type="character" w:customStyle="1" w:styleId="FontStyle16">
    <w:name w:val="Font Style16"/>
    <w:uiPriority w:val="99"/>
    <w:rsid w:val="00231C01"/>
    <w:rPr>
      <w:rFonts w:ascii="Courier New" w:hAnsi="Courier New" w:cs="Courier New"/>
      <w:b/>
      <w:bCs/>
      <w:sz w:val="18"/>
      <w:szCs w:val="18"/>
    </w:rPr>
  </w:style>
  <w:style w:type="character" w:customStyle="1" w:styleId="FontStyle15">
    <w:name w:val="Font Style15"/>
    <w:rsid w:val="00231C01"/>
    <w:rPr>
      <w:rFonts w:ascii="Times New Roman" w:hAnsi="Times New Roman" w:cs="Times New Roman"/>
      <w:b/>
      <w:bCs/>
      <w:sz w:val="16"/>
      <w:szCs w:val="16"/>
    </w:rPr>
  </w:style>
  <w:style w:type="character" w:customStyle="1" w:styleId="apple-converted-space">
    <w:name w:val="apple-converted-space"/>
    <w:rsid w:val="00231C01"/>
  </w:style>
  <w:style w:type="character" w:customStyle="1" w:styleId="apple-style-span">
    <w:name w:val="apple-style-span"/>
    <w:rsid w:val="00231C01"/>
  </w:style>
  <w:style w:type="paragraph" w:customStyle="1" w:styleId="Style9">
    <w:name w:val="Style9"/>
    <w:basedOn w:val="a1"/>
    <w:uiPriority w:val="99"/>
    <w:rsid w:val="00231C01"/>
    <w:pPr>
      <w:widowControl w:val="0"/>
      <w:autoSpaceDE w:val="0"/>
      <w:autoSpaceDN w:val="0"/>
      <w:adjustRightInd w:val="0"/>
      <w:spacing w:after="0" w:line="230" w:lineRule="exact"/>
      <w:jc w:val="center"/>
    </w:pPr>
    <w:rPr>
      <w:rFonts w:ascii="Times New Roman" w:eastAsia="Times New Roman" w:hAnsi="Times New Roman"/>
      <w:sz w:val="24"/>
      <w:szCs w:val="24"/>
      <w:lang w:eastAsia="ru-RU"/>
    </w:rPr>
  </w:style>
  <w:style w:type="paragraph" w:customStyle="1" w:styleId="Pa7">
    <w:name w:val="Pa7"/>
    <w:basedOn w:val="a1"/>
    <w:next w:val="a1"/>
    <w:uiPriority w:val="99"/>
    <w:rsid w:val="00231C01"/>
    <w:pPr>
      <w:autoSpaceDE w:val="0"/>
      <w:autoSpaceDN w:val="0"/>
      <w:adjustRightInd w:val="0"/>
      <w:spacing w:after="0" w:line="181" w:lineRule="atLeast"/>
    </w:pPr>
    <w:rPr>
      <w:rFonts w:ascii="Xerox Sans" w:eastAsia="Times New Roman" w:hAnsi="Xerox Sans"/>
      <w:sz w:val="24"/>
      <w:szCs w:val="24"/>
      <w:lang w:eastAsia="ru-RU"/>
    </w:rPr>
  </w:style>
  <w:style w:type="character" w:customStyle="1" w:styleId="A10">
    <w:name w:val="A10"/>
    <w:uiPriority w:val="99"/>
    <w:rsid w:val="00231C01"/>
    <w:rPr>
      <w:rFonts w:cs="Xerox Sans"/>
      <w:color w:val="000000"/>
      <w:sz w:val="14"/>
      <w:szCs w:val="14"/>
    </w:rPr>
  </w:style>
  <w:style w:type="paragraph" w:styleId="affd">
    <w:name w:val="No Spacing"/>
    <w:link w:val="affe"/>
    <w:uiPriority w:val="1"/>
    <w:qFormat/>
    <w:rsid w:val="00231C01"/>
    <w:pPr>
      <w:spacing w:after="0" w:line="240" w:lineRule="auto"/>
    </w:pPr>
    <w:rPr>
      <w:rFonts w:ascii="Calibri" w:eastAsia="Calibri" w:hAnsi="Calibri" w:cs="Times New Roman"/>
      <w:lang w:eastAsia="ru-RU"/>
    </w:rPr>
  </w:style>
  <w:style w:type="character" w:customStyle="1" w:styleId="affe">
    <w:name w:val="Без интервала Знак"/>
    <w:link w:val="affd"/>
    <w:uiPriority w:val="1"/>
    <w:rsid w:val="00231C01"/>
    <w:rPr>
      <w:rFonts w:ascii="Calibri" w:eastAsia="Calibri" w:hAnsi="Calibri" w:cs="Times New Roman"/>
      <w:lang w:eastAsia="ru-RU"/>
    </w:rPr>
  </w:style>
  <w:style w:type="paragraph" w:customStyle="1" w:styleId="32">
    <w:name w:val="Стиль3"/>
    <w:basedOn w:val="2f6"/>
    <w:rsid w:val="00231C01"/>
    <w:pPr>
      <w:widowControl w:val="0"/>
      <w:numPr>
        <w:ilvl w:val="2"/>
        <w:numId w:val="1"/>
      </w:numPr>
      <w:adjustRightInd w:val="0"/>
      <w:spacing w:after="0" w:line="240" w:lineRule="auto"/>
      <w:jc w:val="both"/>
      <w:textAlignment w:val="baseline"/>
    </w:pPr>
    <w:rPr>
      <w:szCs w:val="20"/>
    </w:rPr>
  </w:style>
  <w:style w:type="paragraph" w:styleId="2f6">
    <w:name w:val="Body Text Indent 2"/>
    <w:aliases w:val="Знак, Знак"/>
    <w:basedOn w:val="a1"/>
    <w:link w:val="2f7"/>
    <w:rsid w:val="00231C01"/>
    <w:pPr>
      <w:spacing w:after="120" w:line="480" w:lineRule="auto"/>
      <w:ind w:left="283"/>
    </w:pPr>
    <w:rPr>
      <w:rFonts w:ascii="Times New Roman" w:eastAsia="Times New Roman" w:hAnsi="Times New Roman"/>
      <w:sz w:val="24"/>
      <w:szCs w:val="24"/>
      <w:lang w:val="x-none" w:eastAsia="x-none"/>
    </w:rPr>
  </w:style>
  <w:style w:type="character" w:customStyle="1" w:styleId="2f7">
    <w:name w:val="Основной текст с отступом 2 Знак"/>
    <w:aliases w:val="Знак Знак, Знак Знак"/>
    <w:basedOn w:val="a2"/>
    <w:link w:val="2f6"/>
    <w:rsid w:val="00231C01"/>
    <w:rPr>
      <w:rFonts w:ascii="Times New Roman" w:eastAsia="Times New Roman" w:hAnsi="Times New Roman" w:cs="Times New Roman"/>
      <w:sz w:val="24"/>
      <w:szCs w:val="24"/>
      <w:lang w:val="x-none" w:eastAsia="x-none"/>
    </w:rPr>
  </w:style>
  <w:style w:type="paragraph" w:customStyle="1" w:styleId="222">
    <w:name w:val="222"/>
    <w:basedOn w:val="a1"/>
    <w:uiPriority w:val="99"/>
    <w:rsid w:val="00231C01"/>
    <w:pPr>
      <w:spacing w:after="0" w:line="240" w:lineRule="auto"/>
      <w:ind w:left="851"/>
    </w:pPr>
    <w:rPr>
      <w:rFonts w:ascii="Times New Roman CYR" w:eastAsia="Times New Roman" w:hAnsi="Times New Roman CYR"/>
      <w:sz w:val="20"/>
      <w:szCs w:val="20"/>
      <w:lang w:eastAsia="ru-RU"/>
    </w:rPr>
  </w:style>
  <w:style w:type="paragraph" w:customStyle="1" w:styleId="msonormalcxspmiddle">
    <w:name w:val="msonormalcxspmiddle"/>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styleId="afff">
    <w:name w:val="Normal (Web)"/>
    <w:basedOn w:val="a1"/>
    <w:uiPriority w:val="99"/>
    <w:rsid w:val="00231C01"/>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ConsNormal">
    <w:name w:val="ConsNormal"/>
    <w:link w:val="ConsNormal0"/>
    <w:rsid w:val="00231C01"/>
    <w:pPr>
      <w:widowControl w:val="0"/>
      <w:autoSpaceDE w:val="0"/>
      <w:autoSpaceDN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231C01"/>
    <w:rPr>
      <w:rFonts w:ascii="Arial" w:eastAsia="Times New Roman" w:hAnsi="Arial" w:cs="Arial"/>
      <w:sz w:val="20"/>
      <w:szCs w:val="20"/>
      <w:lang w:eastAsia="ru-RU"/>
    </w:rPr>
  </w:style>
  <w:style w:type="character" w:customStyle="1" w:styleId="FontStyle36">
    <w:name w:val="Font Style36"/>
    <w:uiPriority w:val="99"/>
    <w:rsid w:val="00231C01"/>
    <w:rPr>
      <w:rFonts w:ascii="Times New Roman" w:hAnsi="Times New Roman" w:cs="Times New Roman" w:hint="default"/>
      <w:b/>
      <w:bCs/>
      <w:sz w:val="14"/>
      <w:szCs w:val="14"/>
    </w:rPr>
  </w:style>
  <w:style w:type="character" w:customStyle="1" w:styleId="HTML">
    <w:name w:val="Стандартный HTML Знак"/>
    <w:link w:val="HTML0"/>
    <w:rsid w:val="00231C01"/>
    <w:rPr>
      <w:rFonts w:ascii="Courier New" w:hAnsi="Courier New"/>
      <w:color w:val="000000"/>
    </w:rPr>
  </w:style>
  <w:style w:type="paragraph" w:styleId="HTML0">
    <w:name w:val="HTML Preformatted"/>
    <w:basedOn w:val="a1"/>
    <w:link w:val="HTML"/>
    <w:rsid w:val="00231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00"/>
    </w:rPr>
  </w:style>
  <w:style w:type="character" w:customStyle="1" w:styleId="HTML1">
    <w:name w:val="Стандартный HTML Знак1"/>
    <w:basedOn w:val="a2"/>
    <w:uiPriority w:val="99"/>
    <w:rsid w:val="00231C01"/>
    <w:rPr>
      <w:rFonts w:ascii="Consolas" w:hAnsi="Consolas"/>
      <w:sz w:val="20"/>
      <w:szCs w:val="20"/>
    </w:rPr>
  </w:style>
  <w:style w:type="paragraph" w:styleId="1f0">
    <w:name w:val="index 1"/>
    <w:basedOn w:val="a1"/>
    <w:rsid w:val="00231C01"/>
    <w:pPr>
      <w:spacing w:after="0" w:line="240" w:lineRule="auto"/>
      <w:ind w:left="200" w:hanging="200"/>
    </w:pPr>
    <w:rPr>
      <w:rFonts w:ascii="Times New Roman" w:eastAsia="Times New Roman" w:hAnsi="Times New Roman"/>
      <w:sz w:val="20"/>
      <w:szCs w:val="20"/>
      <w:lang w:eastAsia="ru-RU"/>
    </w:rPr>
  </w:style>
  <w:style w:type="paragraph" w:styleId="afff0">
    <w:name w:val="caption"/>
    <w:basedOn w:val="a1"/>
    <w:link w:val="afff1"/>
    <w:qFormat/>
    <w:rsid w:val="00231C01"/>
    <w:pPr>
      <w:snapToGrid w:val="0"/>
      <w:spacing w:after="0" w:line="240" w:lineRule="auto"/>
      <w:ind w:right="-6672"/>
      <w:jc w:val="both"/>
    </w:pPr>
    <w:rPr>
      <w:rFonts w:ascii="Times New Roman" w:eastAsia="Times New Roman" w:hAnsi="Times New Roman"/>
      <w:b/>
      <w:bCs/>
      <w:sz w:val="20"/>
      <w:szCs w:val="20"/>
      <w:lang w:val="x-none" w:eastAsia="x-none"/>
    </w:rPr>
  </w:style>
  <w:style w:type="paragraph" w:styleId="afff2">
    <w:name w:val="List"/>
    <w:basedOn w:val="a1"/>
    <w:rsid w:val="00231C01"/>
    <w:pPr>
      <w:spacing w:after="0" w:line="240" w:lineRule="auto"/>
      <w:ind w:left="283" w:hanging="283"/>
    </w:pPr>
    <w:rPr>
      <w:rFonts w:ascii="Times New Roman" w:eastAsia="Times New Roman" w:hAnsi="Times New Roman"/>
      <w:sz w:val="20"/>
      <w:szCs w:val="20"/>
      <w:lang w:eastAsia="ru-RU"/>
    </w:rPr>
  </w:style>
  <w:style w:type="paragraph" w:styleId="afff3">
    <w:name w:val="List Bullet"/>
    <w:aliases w:val="UL,Indent 1"/>
    <w:basedOn w:val="a1"/>
    <w:qFormat/>
    <w:rsid w:val="00231C01"/>
    <w:pPr>
      <w:spacing w:after="0" w:line="240" w:lineRule="auto"/>
      <w:ind w:left="1492" w:hanging="360"/>
    </w:pPr>
    <w:rPr>
      <w:rFonts w:ascii="Arial" w:eastAsia="Times New Roman" w:hAnsi="Arial" w:cs="Arial"/>
      <w:sz w:val="20"/>
      <w:szCs w:val="20"/>
      <w:lang w:eastAsia="ru-RU"/>
    </w:rPr>
  </w:style>
  <w:style w:type="paragraph" w:styleId="afff4">
    <w:name w:val="List Number"/>
    <w:basedOn w:val="a1"/>
    <w:rsid w:val="00231C01"/>
    <w:pPr>
      <w:spacing w:after="60" w:line="240" w:lineRule="auto"/>
      <w:ind w:left="360" w:hanging="360"/>
      <w:jc w:val="both"/>
    </w:pPr>
    <w:rPr>
      <w:rFonts w:ascii="Times New Roman" w:eastAsia="Times New Roman" w:hAnsi="Times New Roman"/>
      <w:sz w:val="24"/>
      <w:szCs w:val="24"/>
      <w:lang w:eastAsia="ru-RU"/>
    </w:rPr>
  </w:style>
  <w:style w:type="paragraph" w:styleId="2">
    <w:name w:val="List Bullet 2"/>
    <w:basedOn w:val="a1"/>
    <w:rsid w:val="00231C01"/>
    <w:pPr>
      <w:numPr>
        <w:numId w:val="3"/>
      </w:numPr>
      <w:spacing w:after="60" w:line="240" w:lineRule="auto"/>
      <w:ind w:left="643"/>
      <w:jc w:val="both"/>
    </w:pPr>
    <w:rPr>
      <w:rFonts w:ascii="Times New Roman" w:eastAsia="Times New Roman" w:hAnsi="Times New Roman"/>
      <w:sz w:val="24"/>
      <w:szCs w:val="24"/>
      <w:lang w:eastAsia="ru-RU"/>
    </w:rPr>
  </w:style>
  <w:style w:type="paragraph" w:styleId="31">
    <w:name w:val="List Bullet 3"/>
    <w:basedOn w:val="a1"/>
    <w:rsid w:val="00231C01"/>
    <w:pPr>
      <w:numPr>
        <w:ilvl w:val="1"/>
        <w:numId w:val="4"/>
      </w:numPr>
      <w:spacing w:after="60" w:line="240" w:lineRule="auto"/>
      <w:ind w:left="926" w:hanging="360"/>
      <w:jc w:val="both"/>
    </w:pPr>
    <w:rPr>
      <w:rFonts w:ascii="Times New Roman" w:eastAsia="Times New Roman" w:hAnsi="Times New Roman"/>
      <w:sz w:val="24"/>
      <w:szCs w:val="24"/>
      <w:lang w:eastAsia="ru-RU"/>
    </w:rPr>
  </w:style>
  <w:style w:type="paragraph" w:styleId="4">
    <w:name w:val="List Bullet 4"/>
    <w:basedOn w:val="a1"/>
    <w:rsid w:val="00231C01"/>
    <w:pPr>
      <w:numPr>
        <w:numId w:val="5"/>
      </w:numPr>
      <w:spacing w:after="60" w:line="240" w:lineRule="auto"/>
      <w:ind w:left="1209"/>
      <w:jc w:val="both"/>
    </w:pPr>
    <w:rPr>
      <w:rFonts w:ascii="Times New Roman" w:eastAsia="Times New Roman" w:hAnsi="Times New Roman"/>
      <w:sz w:val="24"/>
      <w:szCs w:val="24"/>
      <w:lang w:eastAsia="ru-RU"/>
    </w:rPr>
  </w:style>
  <w:style w:type="paragraph" w:styleId="59">
    <w:name w:val="List Bullet 5"/>
    <w:basedOn w:val="a1"/>
    <w:rsid w:val="00231C01"/>
    <w:pPr>
      <w:spacing w:after="60" w:line="240" w:lineRule="auto"/>
      <w:ind w:left="1492" w:hanging="360"/>
      <w:jc w:val="both"/>
    </w:pPr>
    <w:rPr>
      <w:rFonts w:ascii="Times New Roman" w:eastAsia="Times New Roman" w:hAnsi="Times New Roman"/>
      <w:sz w:val="24"/>
      <w:szCs w:val="24"/>
      <w:lang w:eastAsia="ru-RU"/>
    </w:rPr>
  </w:style>
  <w:style w:type="paragraph" w:styleId="2f8">
    <w:name w:val="List Number 2"/>
    <w:basedOn w:val="a1"/>
    <w:rsid w:val="00231C01"/>
    <w:pPr>
      <w:spacing w:after="60" w:line="240" w:lineRule="auto"/>
      <w:ind w:left="1080" w:firstLine="454"/>
      <w:jc w:val="both"/>
    </w:pPr>
    <w:rPr>
      <w:rFonts w:ascii="Times New Roman" w:eastAsia="Times New Roman" w:hAnsi="Times New Roman"/>
      <w:sz w:val="24"/>
      <w:szCs w:val="24"/>
      <w:lang w:eastAsia="ru-RU"/>
    </w:rPr>
  </w:style>
  <w:style w:type="paragraph" w:styleId="3f3">
    <w:name w:val="List Number 3"/>
    <w:basedOn w:val="a1"/>
    <w:rsid w:val="00231C01"/>
    <w:pPr>
      <w:spacing w:after="60" w:line="240" w:lineRule="auto"/>
      <w:ind w:firstLine="454"/>
      <w:jc w:val="both"/>
    </w:pPr>
    <w:rPr>
      <w:rFonts w:ascii="Times New Roman" w:eastAsia="Times New Roman" w:hAnsi="Times New Roman"/>
      <w:sz w:val="24"/>
      <w:szCs w:val="24"/>
      <w:lang w:eastAsia="ru-RU"/>
    </w:rPr>
  </w:style>
  <w:style w:type="paragraph" w:styleId="4d">
    <w:name w:val="List Number 4"/>
    <w:basedOn w:val="a1"/>
    <w:rsid w:val="00231C01"/>
    <w:pPr>
      <w:spacing w:after="60" w:line="240" w:lineRule="auto"/>
      <w:ind w:firstLine="454"/>
      <w:jc w:val="both"/>
    </w:pPr>
    <w:rPr>
      <w:rFonts w:ascii="Times New Roman" w:eastAsia="Times New Roman" w:hAnsi="Times New Roman"/>
      <w:sz w:val="24"/>
      <w:szCs w:val="24"/>
      <w:lang w:eastAsia="ru-RU"/>
    </w:rPr>
  </w:style>
  <w:style w:type="paragraph" w:styleId="5a">
    <w:name w:val="List Number 5"/>
    <w:basedOn w:val="a1"/>
    <w:rsid w:val="00231C01"/>
    <w:pPr>
      <w:spacing w:after="60" w:line="240" w:lineRule="auto"/>
      <w:ind w:firstLine="454"/>
      <w:jc w:val="both"/>
    </w:pPr>
    <w:rPr>
      <w:rFonts w:ascii="Times New Roman" w:eastAsia="Times New Roman" w:hAnsi="Times New Roman"/>
      <w:sz w:val="24"/>
      <w:szCs w:val="24"/>
      <w:lang w:eastAsia="ru-RU"/>
    </w:rPr>
  </w:style>
  <w:style w:type="character" w:customStyle="1" w:styleId="afff5">
    <w:name w:val="Заголовок Знак"/>
    <w:link w:val="afff6"/>
    <w:rsid w:val="00231C01"/>
  </w:style>
  <w:style w:type="paragraph" w:styleId="afff6">
    <w:name w:val="Title"/>
    <w:basedOn w:val="a1"/>
    <w:link w:val="afff5"/>
    <w:qFormat/>
    <w:rsid w:val="00231C01"/>
    <w:pPr>
      <w:autoSpaceDE w:val="0"/>
      <w:autoSpaceDN w:val="0"/>
      <w:spacing w:after="0" w:line="240" w:lineRule="auto"/>
      <w:jc w:val="center"/>
    </w:pPr>
  </w:style>
  <w:style w:type="character" w:customStyle="1" w:styleId="1f1">
    <w:name w:val="Заголовок Знак1"/>
    <w:basedOn w:val="a2"/>
    <w:uiPriority w:val="10"/>
    <w:rsid w:val="00231C01"/>
    <w:rPr>
      <w:rFonts w:asciiTheme="majorHAnsi" w:eastAsiaTheme="majorEastAsia" w:hAnsiTheme="majorHAnsi" w:cstheme="majorBidi"/>
      <w:spacing w:val="-10"/>
      <w:kern w:val="28"/>
      <w:sz w:val="56"/>
      <w:szCs w:val="56"/>
    </w:rPr>
  </w:style>
  <w:style w:type="character" w:customStyle="1" w:styleId="1f2">
    <w:name w:val="Название Знак1"/>
    <w:uiPriority w:val="10"/>
    <w:rsid w:val="00231C01"/>
    <w:rPr>
      <w:rFonts w:ascii="Cambria" w:eastAsia="Times New Roman" w:hAnsi="Cambria" w:cs="Times New Roman"/>
      <w:b/>
      <w:bCs/>
      <w:color w:val="000000"/>
      <w:kern w:val="28"/>
      <w:sz w:val="32"/>
      <w:szCs w:val="32"/>
      <w:lang w:val="ru"/>
    </w:rPr>
  </w:style>
  <w:style w:type="character" w:customStyle="1" w:styleId="afff7">
    <w:name w:val="Подзаголовок Знак"/>
    <w:link w:val="afff8"/>
    <w:rsid w:val="00231C01"/>
    <w:rPr>
      <w:rFonts w:ascii="Arial" w:hAnsi="Arial"/>
    </w:rPr>
  </w:style>
  <w:style w:type="paragraph" w:styleId="afff8">
    <w:name w:val="Subtitle"/>
    <w:basedOn w:val="a1"/>
    <w:link w:val="afff7"/>
    <w:qFormat/>
    <w:rsid w:val="00231C01"/>
    <w:pPr>
      <w:spacing w:after="60" w:line="240" w:lineRule="auto"/>
      <w:jc w:val="center"/>
    </w:pPr>
    <w:rPr>
      <w:rFonts w:ascii="Arial" w:hAnsi="Arial"/>
    </w:rPr>
  </w:style>
  <w:style w:type="character" w:customStyle="1" w:styleId="1f3">
    <w:name w:val="Подзаголовок Знак1"/>
    <w:basedOn w:val="a2"/>
    <w:uiPriority w:val="11"/>
    <w:rsid w:val="00231C01"/>
    <w:rPr>
      <w:rFonts w:eastAsiaTheme="minorEastAsia"/>
      <w:color w:val="5A5A5A" w:themeColor="text1" w:themeTint="A5"/>
      <w:spacing w:val="15"/>
    </w:rPr>
  </w:style>
  <w:style w:type="character" w:customStyle="1" w:styleId="afff9">
    <w:name w:val="Красная строка Знак"/>
    <w:link w:val="afffa"/>
    <w:rsid w:val="00231C01"/>
  </w:style>
  <w:style w:type="paragraph" w:styleId="afffa">
    <w:name w:val="Body Text First Indent"/>
    <w:basedOn w:val="a1"/>
    <w:link w:val="afff9"/>
    <w:rsid w:val="00231C01"/>
    <w:pPr>
      <w:spacing w:after="120" w:line="240" w:lineRule="auto"/>
      <w:ind w:firstLine="210"/>
    </w:pPr>
  </w:style>
  <w:style w:type="character" w:customStyle="1" w:styleId="1f4">
    <w:name w:val="Красная строка Знак1"/>
    <w:basedOn w:val="afb"/>
    <w:uiPriority w:val="99"/>
    <w:rsid w:val="00231C01"/>
  </w:style>
  <w:style w:type="character" w:customStyle="1" w:styleId="2f9">
    <w:name w:val="Красная строка 2 Знак"/>
    <w:link w:val="2fa"/>
    <w:rsid w:val="00231C01"/>
    <w:rPr>
      <w:b/>
      <w:bCs/>
      <w:i/>
      <w:iCs/>
    </w:rPr>
  </w:style>
  <w:style w:type="paragraph" w:styleId="2fa">
    <w:name w:val="Body Text First Indent 2"/>
    <w:basedOn w:val="a1"/>
    <w:link w:val="2f9"/>
    <w:rsid w:val="00231C01"/>
    <w:pPr>
      <w:spacing w:after="120" w:line="240" w:lineRule="auto"/>
      <w:ind w:left="283" w:firstLine="210"/>
    </w:pPr>
    <w:rPr>
      <w:b/>
      <w:bCs/>
      <w:i/>
      <w:iCs/>
    </w:rPr>
  </w:style>
  <w:style w:type="character" w:customStyle="1" w:styleId="210">
    <w:name w:val="Красная строка 2 Знак1"/>
    <w:basedOn w:val="aff9"/>
    <w:uiPriority w:val="99"/>
    <w:rsid w:val="00231C01"/>
    <w:rPr>
      <w:rFonts w:ascii="Times New Roman" w:eastAsia="Times New Roman" w:hAnsi="Times New Roman" w:cs="Times New Roman"/>
      <w:sz w:val="24"/>
      <w:szCs w:val="24"/>
      <w:lang w:val="x-none" w:eastAsia="x-none"/>
    </w:rPr>
  </w:style>
  <w:style w:type="character" w:customStyle="1" w:styleId="afffb">
    <w:name w:val="Заголовок записки Знак"/>
    <w:link w:val="afffc"/>
    <w:rsid w:val="00231C01"/>
  </w:style>
  <w:style w:type="paragraph" w:styleId="afffc">
    <w:name w:val="Note Heading"/>
    <w:basedOn w:val="a1"/>
    <w:link w:val="afffb"/>
    <w:rsid w:val="00231C01"/>
    <w:pPr>
      <w:spacing w:after="60" w:line="240" w:lineRule="auto"/>
      <w:jc w:val="both"/>
    </w:pPr>
  </w:style>
  <w:style w:type="character" w:customStyle="1" w:styleId="1f5">
    <w:name w:val="Заголовок записки Знак1"/>
    <w:basedOn w:val="a2"/>
    <w:uiPriority w:val="99"/>
    <w:rsid w:val="00231C01"/>
  </w:style>
  <w:style w:type="character" w:customStyle="1" w:styleId="2fb">
    <w:name w:val="Основной текст 2 Знак"/>
    <w:link w:val="2fc"/>
    <w:rsid w:val="00231C01"/>
    <w:rPr>
      <w:spacing w:val="-2"/>
    </w:rPr>
  </w:style>
  <w:style w:type="paragraph" w:styleId="2fc">
    <w:name w:val="Body Text 2"/>
    <w:basedOn w:val="a1"/>
    <w:link w:val="2fb"/>
    <w:rsid w:val="00231C01"/>
    <w:pPr>
      <w:spacing w:after="0" w:line="240" w:lineRule="auto"/>
      <w:jc w:val="both"/>
    </w:pPr>
    <w:rPr>
      <w:spacing w:val="-2"/>
    </w:rPr>
  </w:style>
  <w:style w:type="character" w:customStyle="1" w:styleId="211">
    <w:name w:val="Основной текст 2 Знак1"/>
    <w:basedOn w:val="a2"/>
    <w:uiPriority w:val="99"/>
    <w:rsid w:val="00231C01"/>
  </w:style>
  <w:style w:type="character" w:customStyle="1" w:styleId="212">
    <w:name w:val="Основной текст с отступом 2 Знак1"/>
    <w:aliases w:val="Знак Знак1"/>
    <w:rsid w:val="00231C01"/>
    <w:rPr>
      <w:rFonts w:ascii="Calibri" w:hAnsi="Calibri"/>
      <w:b/>
      <w:bCs/>
      <w:i/>
      <w:iCs/>
      <w:sz w:val="28"/>
      <w:szCs w:val="28"/>
      <w:lang w:val="ru-RU" w:eastAsia="ru-RU" w:bidi="ar-SA"/>
    </w:rPr>
  </w:style>
  <w:style w:type="character" w:customStyle="1" w:styleId="311">
    <w:name w:val="Основной текст с отступом 3 Знак1"/>
    <w:aliases w:val="Знак2 Знак1"/>
    <w:rsid w:val="00231C01"/>
    <w:rPr>
      <w:sz w:val="24"/>
      <w:szCs w:val="24"/>
      <w:lang w:val="ru-RU" w:eastAsia="ru-RU" w:bidi="ar-SA"/>
    </w:rPr>
  </w:style>
  <w:style w:type="character" w:customStyle="1" w:styleId="afffd">
    <w:name w:val="Схема документа Знак"/>
    <w:link w:val="afffe"/>
    <w:rsid w:val="00231C01"/>
    <w:rPr>
      <w:rFonts w:ascii="Tahoma" w:hAnsi="Tahoma"/>
    </w:rPr>
  </w:style>
  <w:style w:type="paragraph" w:styleId="afffe">
    <w:name w:val="Document Map"/>
    <w:basedOn w:val="a1"/>
    <w:link w:val="afffd"/>
    <w:rsid w:val="00231C01"/>
    <w:pPr>
      <w:spacing w:after="0" w:line="240" w:lineRule="auto"/>
    </w:pPr>
    <w:rPr>
      <w:rFonts w:ascii="Tahoma" w:hAnsi="Tahoma"/>
    </w:rPr>
  </w:style>
  <w:style w:type="character" w:customStyle="1" w:styleId="1f6">
    <w:name w:val="Схема документа Знак1"/>
    <w:basedOn w:val="a2"/>
    <w:uiPriority w:val="99"/>
    <w:rsid w:val="00231C01"/>
    <w:rPr>
      <w:rFonts w:ascii="Segoe UI" w:hAnsi="Segoe UI" w:cs="Segoe UI"/>
      <w:sz w:val="16"/>
      <w:szCs w:val="16"/>
    </w:rPr>
  </w:style>
  <w:style w:type="paragraph" w:customStyle="1" w:styleId="msolistparagraph0">
    <w:name w:val="msolistparagraph"/>
    <w:basedOn w:val="a1"/>
    <w:rsid w:val="00231C01"/>
    <w:pPr>
      <w:ind w:left="720"/>
    </w:pPr>
    <w:rPr>
      <w:rFonts w:eastAsia="Times New Roman"/>
      <w:lang w:eastAsia="ru-RU"/>
    </w:rPr>
  </w:style>
  <w:style w:type="paragraph" w:customStyle="1" w:styleId="115">
    <w:name w:val="Обычный + 11 пт"/>
    <w:aliases w:val="полужирный,Серый 100%"/>
    <w:basedOn w:val="a1"/>
    <w:rsid w:val="00231C01"/>
    <w:pPr>
      <w:spacing w:after="0" w:line="240" w:lineRule="auto"/>
      <w:jc w:val="center"/>
    </w:pPr>
    <w:rPr>
      <w:rFonts w:ascii="Times New Roman" w:eastAsia="Times New Roman" w:hAnsi="Times New Roman"/>
      <w:b/>
      <w:bCs/>
      <w:color w:val="333333"/>
      <w:lang w:eastAsia="ru-RU"/>
    </w:rPr>
  </w:style>
  <w:style w:type="paragraph" w:customStyle="1" w:styleId="213">
    <w:name w:val="Основной текст 21"/>
    <w:basedOn w:val="a1"/>
    <w:rsid w:val="00231C01"/>
    <w:pPr>
      <w:spacing w:after="0" w:line="240" w:lineRule="atLeast"/>
      <w:ind w:firstLine="720"/>
      <w:jc w:val="both"/>
    </w:pPr>
    <w:rPr>
      <w:rFonts w:ascii="Times New Roman" w:eastAsia="Times New Roman" w:hAnsi="Times New Roman"/>
      <w:sz w:val="24"/>
      <w:szCs w:val="24"/>
      <w:lang w:eastAsia="ru-RU"/>
    </w:rPr>
  </w:style>
  <w:style w:type="paragraph" w:customStyle="1" w:styleId="214">
    <w:name w:val="Основной текст с отступом 21"/>
    <w:basedOn w:val="a1"/>
    <w:rsid w:val="00231C01"/>
    <w:pPr>
      <w:overflowPunct w:val="0"/>
      <w:autoSpaceDE w:val="0"/>
      <w:autoSpaceDN w:val="0"/>
      <w:spacing w:after="0" w:line="240" w:lineRule="auto"/>
      <w:ind w:firstLine="567"/>
      <w:jc w:val="both"/>
    </w:pPr>
    <w:rPr>
      <w:rFonts w:ascii="Times New Roman" w:eastAsia="Times New Roman" w:hAnsi="Times New Roman"/>
      <w:sz w:val="24"/>
      <w:szCs w:val="24"/>
      <w:lang w:eastAsia="ru-RU"/>
    </w:rPr>
  </w:style>
  <w:style w:type="paragraph" w:customStyle="1" w:styleId="1f7">
    <w:name w:val="Обычный1"/>
    <w:basedOn w:val="a1"/>
    <w:rsid w:val="00231C01"/>
    <w:pPr>
      <w:snapToGrid w:val="0"/>
      <w:spacing w:after="0" w:line="336" w:lineRule="auto"/>
      <w:ind w:left="1040" w:hanging="360"/>
      <w:jc w:val="both"/>
    </w:pPr>
    <w:rPr>
      <w:rFonts w:ascii="Times New Roman" w:eastAsia="Times New Roman" w:hAnsi="Times New Roman"/>
      <w:sz w:val="20"/>
      <w:szCs w:val="20"/>
      <w:lang w:eastAsia="ru-RU"/>
    </w:rPr>
  </w:style>
  <w:style w:type="paragraph" w:customStyle="1" w:styleId="ConsNonformat">
    <w:name w:val="ConsNonformat"/>
    <w:basedOn w:val="a1"/>
    <w:rsid w:val="00231C01"/>
    <w:pPr>
      <w:autoSpaceDE w:val="0"/>
      <w:autoSpaceDN w:val="0"/>
      <w:spacing w:after="0" w:line="240" w:lineRule="auto"/>
      <w:ind w:right="19772"/>
    </w:pPr>
    <w:rPr>
      <w:rFonts w:ascii="Courier New" w:eastAsia="Times New Roman" w:hAnsi="Courier New" w:cs="Courier New"/>
      <w:sz w:val="20"/>
      <w:szCs w:val="20"/>
      <w:lang w:eastAsia="ru-RU"/>
    </w:rPr>
  </w:style>
  <w:style w:type="paragraph" w:customStyle="1" w:styleId="affff">
    <w:name w:val="Раздел"/>
    <w:basedOn w:val="a1"/>
    <w:rsid w:val="00231C01"/>
    <w:pPr>
      <w:spacing w:before="120" w:after="120" w:line="240" w:lineRule="auto"/>
      <w:ind w:left="1440" w:hanging="360"/>
      <w:jc w:val="center"/>
    </w:pPr>
    <w:rPr>
      <w:rFonts w:ascii="Arial Narrow" w:eastAsia="Times New Roman" w:hAnsi="Arial Narrow"/>
      <w:b/>
      <w:bCs/>
      <w:sz w:val="28"/>
      <w:szCs w:val="28"/>
      <w:lang w:eastAsia="ru-RU"/>
    </w:rPr>
  </w:style>
  <w:style w:type="paragraph" w:customStyle="1" w:styleId="affff0">
    <w:name w:val="Условия контракта"/>
    <w:basedOn w:val="a1"/>
    <w:rsid w:val="00231C01"/>
    <w:pPr>
      <w:spacing w:before="240" w:after="120" w:line="240" w:lineRule="auto"/>
      <w:ind w:left="567" w:hanging="567"/>
      <w:jc w:val="both"/>
    </w:pPr>
    <w:rPr>
      <w:rFonts w:ascii="Times New Roman" w:eastAsia="Times New Roman" w:hAnsi="Times New Roman"/>
      <w:b/>
      <w:bCs/>
      <w:sz w:val="24"/>
      <w:szCs w:val="24"/>
      <w:lang w:eastAsia="ru-RU"/>
    </w:rPr>
  </w:style>
  <w:style w:type="paragraph" w:customStyle="1" w:styleId="affff1">
    <w:name w:val="Подраздел"/>
    <w:basedOn w:val="a1"/>
    <w:rsid w:val="00231C01"/>
    <w:pPr>
      <w:spacing w:before="240" w:after="120" w:line="240" w:lineRule="auto"/>
      <w:jc w:val="center"/>
    </w:pPr>
    <w:rPr>
      <w:rFonts w:ascii="TimesDL" w:eastAsia="Times New Roman" w:hAnsi="TimesDL"/>
      <w:b/>
      <w:bCs/>
      <w:smallCaps/>
      <w:spacing w:val="-2"/>
      <w:sz w:val="24"/>
      <w:szCs w:val="24"/>
      <w:lang w:eastAsia="ru-RU"/>
    </w:rPr>
  </w:style>
  <w:style w:type="paragraph" w:customStyle="1" w:styleId="3f4">
    <w:name w:val="Раздел 3"/>
    <w:basedOn w:val="a1"/>
    <w:rsid w:val="00231C01"/>
    <w:pPr>
      <w:spacing w:before="120" w:after="120" w:line="240" w:lineRule="auto"/>
      <w:ind w:left="360" w:hanging="360"/>
      <w:jc w:val="center"/>
    </w:pPr>
    <w:rPr>
      <w:rFonts w:ascii="Times New Roman" w:eastAsia="Times New Roman" w:hAnsi="Times New Roman"/>
      <w:b/>
      <w:bCs/>
      <w:sz w:val="24"/>
      <w:szCs w:val="24"/>
      <w:lang w:eastAsia="ru-RU"/>
    </w:rPr>
  </w:style>
  <w:style w:type="paragraph" w:customStyle="1" w:styleId="3f5">
    <w:name w:val="Стиль3 Знак"/>
    <w:basedOn w:val="a1"/>
    <w:rsid w:val="00231C01"/>
    <w:pPr>
      <w:snapToGrid w:val="0"/>
      <w:spacing w:after="0" w:line="240" w:lineRule="auto"/>
      <w:ind w:left="1080"/>
      <w:jc w:val="both"/>
    </w:pPr>
    <w:rPr>
      <w:rFonts w:eastAsia="Times New Roman"/>
      <w:b/>
      <w:bCs/>
      <w:i/>
      <w:iCs/>
      <w:sz w:val="28"/>
      <w:szCs w:val="28"/>
      <w:lang w:eastAsia="ru-RU"/>
    </w:rPr>
  </w:style>
  <w:style w:type="paragraph" w:customStyle="1" w:styleId="Style1">
    <w:name w:val="Style1"/>
    <w:basedOn w:val="a1"/>
    <w:rsid w:val="00231C01"/>
    <w:pPr>
      <w:snapToGrid w:val="0"/>
      <w:spacing w:before="480" w:after="240" w:line="240" w:lineRule="auto"/>
      <w:ind w:left="540" w:firstLine="454"/>
      <w:jc w:val="center"/>
    </w:pPr>
    <w:rPr>
      <w:rFonts w:ascii="Arial" w:eastAsia="Times New Roman" w:hAnsi="Arial" w:cs="Arial"/>
      <w:b/>
      <w:bCs/>
      <w:sz w:val="24"/>
      <w:szCs w:val="24"/>
      <w:lang w:eastAsia="ru-RU"/>
    </w:rPr>
  </w:style>
  <w:style w:type="paragraph" w:customStyle="1" w:styleId="Simlple">
    <w:name w:val="Simlple"/>
    <w:basedOn w:val="a1"/>
    <w:rsid w:val="00231C01"/>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2">
    <w:name w:val="Style2"/>
    <w:basedOn w:val="a1"/>
    <w:rsid w:val="00231C01"/>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3">
    <w:name w:val="Style3"/>
    <w:basedOn w:val="a1"/>
    <w:rsid w:val="00231C01"/>
    <w:pPr>
      <w:snapToGrid w:val="0"/>
      <w:spacing w:before="60" w:after="60" w:line="240" w:lineRule="auto"/>
      <w:ind w:firstLine="567"/>
      <w:jc w:val="both"/>
    </w:pPr>
    <w:rPr>
      <w:rFonts w:ascii="Arial" w:eastAsia="Times New Roman" w:hAnsi="Arial" w:cs="Arial"/>
      <w:sz w:val="20"/>
      <w:szCs w:val="20"/>
      <w:lang w:eastAsia="ru-RU"/>
    </w:rPr>
  </w:style>
  <w:style w:type="paragraph" w:customStyle="1" w:styleId="116">
    <w:name w:val="заголовок 11"/>
    <w:basedOn w:val="a1"/>
    <w:rsid w:val="00231C01"/>
    <w:pPr>
      <w:keepNext/>
      <w:spacing w:after="0" w:line="240" w:lineRule="auto"/>
      <w:jc w:val="center"/>
    </w:pPr>
    <w:rPr>
      <w:rFonts w:ascii="Times New Roman" w:eastAsia="Times New Roman" w:hAnsi="Times New Roman"/>
      <w:sz w:val="24"/>
      <w:szCs w:val="24"/>
      <w:lang w:eastAsia="ru-RU"/>
    </w:rPr>
  </w:style>
  <w:style w:type="paragraph" w:customStyle="1" w:styleId="66">
    <w:name w:val="заголовок 6"/>
    <w:basedOn w:val="a1"/>
    <w:rsid w:val="00231C01"/>
    <w:pPr>
      <w:keepNext/>
      <w:spacing w:after="0" w:line="240" w:lineRule="auto"/>
    </w:pPr>
    <w:rPr>
      <w:rFonts w:ascii="Times New Roman" w:eastAsia="Times New Roman" w:hAnsi="Times New Roman"/>
      <w:sz w:val="24"/>
      <w:szCs w:val="24"/>
      <w:lang w:eastAsia="ru-RU"/>
    </w:rPr>
  </w:style>
  <w:style w:type="paragraph" w:customStyle="1" w:styleId="FR1">
    <w:name w:val="FR1"/>
    <w:basedOn w:val="a1"/>
    <w:rsid w:val="00231C01"/>
    <w:pPr>
      <w:autoSpaceDE w:val="0"/>
      <w:autoSpaceDN w:val="0"/>
      <w:spacing w:after="0" w:line="240" w:lineRule="auto"/>
      <w:ind w:firstLine="420"/>
    </w:pPr>
    <w:rPr>
      <w:rFonts w:ascii="Arial" w:eastAsia="Times New Roman" w:hAnsi="Arial" w:cs="Arial"/>
      <w:sz w:val="20"/>
      <w:szCs w:val="20"/>
      <w:lang w:eastAsia="ru-RU"/>
    </w:rPr>
  </w:style>
  <w:style w:type="paragraph" w:customStyle="1" w:styleId="bulletin">
    <w:name w:val="bulletin"/>
    <w:basedOn w:val="a1"/>
    <w:rsid w:val="00231C01"/>
    <w:pPr>
      <w:snapToGrid w:val="0"/>
      <w:spacing w:after="0" w:line="240" w:lineRule="auto"/>
    </w:pPr>
    <w:rPr>
      <w:rFonts w:eastAsia="Times New Roman"/>
      <w:b/>
      <w:bCs/>
      <w:i/>
      <w:iCs/>
      <w:lang w:eastAsia="ru-RU"/>
    </w:rPr>
  </w:style>
  <w:style w:type="paragraph" w:customStyle="1" w:styleId="ListBul2">
    <w:name w:val="ListBul2"/>
    <w:basedOn w:val="a1"/>
    <w:rsid w:val="00231C01"/>
    <w:pPr>
      <w:spacing w:after="120" w:line="240" w:lineRule="auto"/>
      <w:ind w:left="360" w:hanging="360"/>
    </w:pPr>
    <w:rPr>
      <w:rFonts w:ascii="Arial" w:eastAsia="Times New Roman" w:hAnsi="Arial" w:cs="Arial"/>
      <w:sz w:val="20"/>
      <w:szCs w:val="20"/>
      <w:lang w:eastAsia="ru-RU"/>
    </w:rPr>
  </w:style>
  <w:style w:type="paragraph" w:customStyle="1" w:styleId="1100">
    <w:name w:val="1Æ10"/>
    <w:basedOn w:val="a1"/>
    <w:rsid w:val="00231C01"/>
    <w:pPr>
      <w:spacing w:after="0" w:line="240" w:lineRule="auto"/>
    </w:pPr>
    <w:rPr>
      <w:rFonts w:ascii="Times New Roman CYR" w:eastAsia="Times New Roman" w:hAnsi="Times New Roman CYR" w:cs="Times New Roman CYR"/>
      <w:b/>
      <w:bCs/>
      <w:sz w:val="20"/>
      <w:szCs w:val="20"/>
      <w:lang w:eastAsia="ru-RU"/>
    </w:rPr>
  </w:style>
  <w:style w:type="paragraph" w:customStyle="1" w:styleId="2fd">
    <w:name w:val="ШТ Назв.2"/>
    <w:basedOn w:val="a1"/>
    <w:rsid w:val="00231C01"/>
    <w:pPr>
      <w:spacing w:before="60" w:after="0" w:line="240" w:lineRule="auto"/>
      <w:jc w:val="center"/>
    </w:pPr>
    <w:rPr>
      <w:rFonts w:ascii="Times New Roman" w:eastAsia="Times New Roman" w:hAnsi="Times New Roman"/>
      <w:b/>
      <w:bCs/>
      <w:sz w:val="24"/>
      <w:szCs w:val="24"/>
      <w:lang w:eastAsia="ru-RU"/>
    </w:rPr>
  </w:style>
  <w:style w:type="paragraph" w:customStyle="1" w:styleId="style4">
    <w:name w:val="style4"/>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sc2">
    <w:name w:val="desc2"/>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2">
    <w:name w:val="Style12"/>
    <w:basedOn w:val="a1"/>
    <w:rsid w:val="00231C01"/>
    <w:pPr>
      <w:autoSpaceDE w:val="0"/>
      <w:autoSpaceDN w:val="0"/>
      <w:spacing w:after="0" w:line="490" w:lineRule="exact"/>
      <w:ind w:firstLine="547"/>
      <w:jc w:val="both"/>
    </w:pPr>
    <w:rPr>
      <w:rFonts w:ascii="Times New Roman" w:eastAsia="Times New Roman" w:hAnsi="Times New Roman"/>
      <w:sz w:val="24"/>
      <w:szCs w:val="24"/>
      <w:lang w:eastAsia="ru-RU"/>
    </w:rPr>
  </w:style>
  <w:style w:type="paragraph" w:customStyle="1" w:styleId="msonormalbullet2gif">
    <w:name w:val="msonormalbullet2.gif"/>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3gif">
    <w:name w:val="msonormalbullet3.gif"/>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1gif">
    <w:name w:val="msonormalbullet1.gif"/>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512">
    <w:name w:val="Заголовок 5 Знак1"/>
    <w:aliases w:val="_Подпункт Знак1"/>
    <w:rsid w:val="00231C01"/>
    <w:rPr>
      <w:rFonts w:ascii="Cambria" w:hAnsi="Cambria" w:hint="default"/>
      <w:color w:val="243F60"/>
    </w:rPr>
  </w:style>
  <w:style w:type="character" w:customStyle="1" w:styleId="spanheaderlot21">
    <w:name w:val="span_header_lot_21"/>
    <w:rsid w:val="00231C01"/>
    <w:rPr>
      <w:b/>
      <w:bCs/>
    </w:rPr>
  </w:style>
  <w:style w:type="character" w:customStyle="1" w:styleId="affff2">
    <w:name w:val="Основной шрифт"/>
    <w:rsid w:val="00231C01"/>
  </w:style>
  <w:style w:type="character" w:customStyle="1" w:styleId="1f8">
    <w:name w:val="Знак1"/>
    <w:rsid w:val="00231C01"/>
    <w:rPr>
      <w:snapToGrid w:val="0"/>
    </w:rPr>
  </w:style>
  <w:style w:type="character" w:customStyle="1" w:styleId="77">
    <w:name w:val="Знак Знак7"/>
    <w:rsid w:val="00231C01"/>
    <w:rPr>
      <w:b/>
      <w:bCs/>
      <w:i/>
      <w:iCs/>
      <w:snapToGrid w:val="0"/>
    </w:rPr>
  </w:style>
  <w:style w:type="character" w:customStyle="1" w:styleId="3f6">
    <w:name w:val="Знак Знак3"/>
    <w:rsid w:val="00231C01"/>
    <w:rPr>
      <w:b/>
      <w:bCs/>
      <w:i/>
      <w:iCs/>
      <w:snapToGrid w:val="0"/>
    </w:rPr>
  </w:style>
  <w:style w:type="character" w:customStyle="1" w:styleId="5b">
    <w:name w:val="Знак Знак5"/>
    <w:rsid w:val="00231C01"/>
  </w:style>
  <w:style w:type="character" w:customStyle="1" w:styleId="4e">
    <w:name w:val="Знак Знак4"/>
    <w:rsid w:val="00231C01"/>
    <w:rPr>
      <w:b/>
      <w:bCs/>
    </w:rPr>
  </w:style>
  <w:style w:type="character" w:customStyle="1" w:styleId="2fe">
    <w:name w:val="Знак2 Знак Знак"/>
    <w:rsid w:val="00231C01"/>
  </w:style>
  <w:style w:type="character" w:customStyle="1" w:styleId="BodyTextIndentChar1">
    <w:name w:val="Body Text Indent Char1"/>
    <w:rsid w:val="00231C01"/>
    <w:rPr>
      <w:rFonts w:ascii="Times New Roman" w:hAnsi="Times New Roman" w:cs="Times New Roman" w:hint="default"/>
    </w:rPr>
  </w:style>
  <w:style w:type="character" w:customStyle="1" w:styleId="text">
    <w:name w:val="text"/>
    <w:rsid w:val="00231C01"/>
  </w:style>
  <w:style w:type="character" w:customStyle="1" w:styleId="HeaderChar">
    <w:name w:val="Header Char"/>
    <w:rsid w:val="00231C01"/>
  </w:style>
  <w:style w:type="character" w:customStyle="1" w:styleId="Heading1Char">
    <w:name w:val="Heading 1 Char"/>
    <w:rsid w:val="00231C01"/>
    <w:rPr>
      <w:b/>
      <w:bCs/>
    </w:rPr>
  </w:style>
  <w:style w:type="character" w:customStyle="1" w:styleId="Heading2Char">
    <w:name w:val="Heading 2 Char"/>
    <w:rsid w:val="00231C01"/>
    <w:rPr>
      <w:b/>
      <w:bCs/>
    </w:rPr>
  </w:style>
  <w:style w:type="character" w:customStyle="1" w:styleId="67">
    <w:name w:val="Знак Знак6"/>
    <w:rsid w:val="00231C01"/>
  </w:style>
  <w:style w:type="character" w:customStyle="1" w:styleId="2ff">
    <w:name w:val="Знак Знак2"/>
    <w:rsid w:val="00231C01"/>
  </w:style>
  <w:style w:type="character" w:customStyle="1" w:styleId="215">
    <w:name w:val="Знак2 Знак Знак1"/>
    <w:rsid w:val="00231C01"/>
  </w:style>
  <w:style w:type="character" w:customStyle="1" w:styleId="ter">
    <w:name w:val="ter"/>
    <w:rsid w:val="00231C01"/>
  </w:style>
  <w:style w:type="character" w:customStyle="1" w:styleId="nobr">
    <w:name w:val="nobr"/>
    <w:rsid w:val="00231C01"/>
  </w:style>
  <w:style w:type="character" w:customStyle="1" w:styleId="FontStyle26">
    <w:name w:val="Font Style26"/>
    <w:rsid w:val="00231C01"/>
    <w:rPr>
      <w:rFonts w:ascii="Times New Roman" w:hAnsi="Times New Roman" w:cs="Times New Roman" w:hint="default"/>
    </w:rPr>
  </w:style>
  <w:style w:type="paragraph" w:customStyle="1" w:styleId="msonormalbullet2gifbullet2gif">
    <w:name w:val="msonormalbullet2gifbullet2.gif"/>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3gif">
    <w:name w:val="msonormalbullet2gifbullet3.gif"/>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1gif">
    <w:name w:val="msonormalbullet2gifbullet1.gif"/>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7">
    <w:name w:val="Style17"/>
    <w:basedOn w:val="a1"/>
    <w:rsid w:val="00231C0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character" w:customStyle="1" w:styleId="FontStyle32">
    <w:name w:val="Font Style32"/>
    <w:uiPriority w:val="99"/>
    <w:rsid w:val="00231C01"/>
    <w:rPr>
      <w:rFonts w:ascii="Arial Narrow" w:hAnsi="Arial Narrow" w:cs="Arial Narrow"/>
      <w:sz w:val="18"/>
      <w:szCs w:val="18"/>
    </w:rPr>
  </w:style>
  <w:style w:type="character" w:customStyle="1" w:styleId="TitleChar">
    <w:name w:val="Title Char"/>
    <w:locked/>
    <w:rsid w:val="00231C01"/>
    <w:rPr>
      <w:rFonts w:ascii="Times New Roman" w:hAnsi="Times New Roman" w:cs="Times New Roman"/>
      <w:sz w:val="20"/>
      <w:szCs w:val="20"/>
      <w:lang w:val="x-none" w:eastAsia="ru-RU"/>
    </w:rPr>
  </w:style>
  <w:style w:type="character" w:customStyle="1" w:styleId="product-facts-copy">
    <w:name w:val="product-facts-copy"/>
    <w:rsid w:val="00231C01"/>
    <w:rPr>
      <w:rFonts w:cs="Times New Roman"/>
    </w:rPr>
  </w:style>
  <w:style w:type="character" w:customStyle="1" w:styleId="texte">
    <w:name w:val="texte"/>
    <w:rsid w:val="00231C01"/>
    <w:rPr>
      <w:rFonts w:cs="Times New Roman"/>
    </w:rPr>
  </w:style>
  <w:style w:type="character" w:customStyle="1" w:styleId="pat">
    <w:name w:val="pat"/>
    <w:rsid w:val="00231C01"/>
    <w:rPr>
      <w:rFonts w:cs="Times New Roman"/>
    </w:rPr>
  </w:style>
  <w:style w:type="paragraph" w:customStyle="1" w:styleId="Pa116">
    <w:name w:val="Pa11+6"/>
    <w:basedOn w:val="a1"/>
    <w:next w:val="a1"/>
    <w:rsid w:val="00231C01"/>
    <w:pPr>
      <w:autoSpaceDE w:val="0"/>
      <w:autoSpaceDN w:val="0"/>
      <w:adjustRightInd w:val="0"/>
      <w:spacing w:before="300" w:after="0" w:line="201" w:lineRule="atLeast"/>
    </w:pPr>
    <w:rPr>
      <w:rFonts w:ascii="GaramondC" w:eastAsia="Times New Roman" w:hAnsi="GaramondC"/>
      <w:sz w:val="24"/>
      <w:szCs w:val="24"/>
    </w:rPr>
  </w:style>
  <w:style w:type="paragraph" w:customStyle="1" w:styleId="font5">
    <w:name w:val="font5"/>
    <w:basedOn w:val="a1"/>
    <w:rsid w:val="00231C01"/>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60">
    <w:name w:val="xl60"/>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1">
    <w:name w:val="xl61"/>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2">
    <w:name w:val="xl62"/>
    <w:basedOn w:val="a1"/>
    <w:rsid w:val="00231C0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1"/>
    <w:rsid w:val="00231C01"/>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64">
    <w:name w:val="xl64"/>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5">
    <w:name w:val="xl65"/>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1"/>
    <w:rsid w:val="00231C0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7">
    <w:name w:val="xl67"/>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231C01"/>
    <w:pPr>
      <w:spacing w:before="100" w:beforeAutospacing="1" w:after="100" w:afterAutospacing="1" w:line="240" w:lineRule="auto"/>
    </w:pPr>
    <w:rPr>
      <w:rFonts w:ascii="Tahoma" w:eastAsia="Times New Roman" w:hAnsi="Tahoma"/>
      <w:sz w:val="20"/>
      <w:szCs w:val="20"/>
      <w:lang w:val="en-US"/>
    </w:rPr>
  </w:style>
  <w:style w:type="paragraph" w:customStyle="1" w:styleId="CharChar2">
    <w:name w:val="Char Char2"/>
    <w:basedOn w:val="a1"/>
    <w:rsid w:val="00231C01"/>
    <w:pPr>
      <w:spacing w:before="100" w:beforeAutospacing="1" w:after="100" w:afterAutospacing="1" w:line="240" w:lineRule="auto"/>
    </w:pPr>
    <w:rPr>
      <w:rFonts w:ascii="Tahoma" w:eastAsia="Times New Roman" w:hAnsi="Tahoma"/>
      <w:sz w:val="20"/>
      <w:szCs w:val="20"/>
      <w:lang w:val="en-US"/>
    </w:rPr>
  </w:style>
  <w:style w:type="character" w:customStyle="1" w:styleId="b-offerspricevalue">
    <w:name w:val="b-offers__price__value"/>
    <w:rsid w:val="00231C01"/>
  </w:style>
  <w:style w:type="paragraph" w:customStyle="1" w:styleId="affff3">
    <w:name w:val="a"/>
    <w:basedOn w:val="a1"/>
    <w:rsid w:val="00231C01"/>
    <w:pPr>
      <w:spacing w:after="0" w:line="240" w:lineRule="auto"/>
      <w:ind w:left="720"/>
    </w:pPr>
    <w:rPr>
      <w:rFonts w:ascii="Times New Roman" w:hAnsi="Times New Roman"/>
      <w:sz w:val="20"/>
      <w:szCs w:val="20"/>
      <w:lang w:eastAsia="ru-RU"/>
    </w:rPr>
  </w:style>
  <w:style w:type="paragraph" w:customStyle="1" w:styleId="Style40">
    <w:name w:val="Style4"/>
    <w:basedOn w:val="a1"/>
    <w:uiPriority w:val="99"/>
    <w:rsid w:val="00231C01"/>
    <w:pPr>
      <w:widowControl w:val="0"/>
      <w:autoSpaceDE w:val="0"/>
      <w:autoSpaceDN w:val="0"/>
      <w:adjustRightInd w:val="0"/>
      <w:spacing w:after="0" w:line="259" w:lineRule="exact"/>
    </w:pPr>
    <w:rPr>
      <w:rFonts w:ascii="Cambria" w:eastAsia="Times New Roman" w:hAnsi="Cambria"/>
      <w:sz w:val="24"/>
      <w:szCs w:val="24"/>
      <w:lang w:eastAsia="ru-RU"/>
    </w:rPr>
  </w:style>
  <w:style w:type="character" w:customStyle="1" w:styleId="FontStyle31">
    <w:name w:val="Font Style31"/>
    <w:uiPriority w:val="99"/>
    <w:rsid w:val="00231C01"/>
    <w:rPr>
      <w:rFonts w:ascii="Times New Roman" w:hAnsi="Times New Roman" w:cs="Times New Roman"/>
      <w:sz w:val="20"/>
      <w:szCs w:val="20"/>
    </w:rPr>
  </w:style>
  <w:style w:type="character" w:customStyle="1" w:styleId="FontStyle29">
    <w:name w:val="Font Style29"/>
    <w:uiPriority w:val="99"/>
    <w:rsid w:val="00231C01"/>
    <w:rPr>
      <w:rFonts w:ascii="Times New Roman" w:hAnsi="Times New Roman" w:cs="Times New Roman"/>
      <w:i/>
      <w:iCs/>
      <w:sz w:val="20"/>
      <w:szCs w:val="20"/>
    </w:rPr>
  </w:style>
  <w:style w:type="character" w:customStyle="1" w:styleId="FontStyle30">
    <w:name w:val="Font Style30"/>
    <w:uiPriority w:val="99"/>
    <w:rsid w:val="00231C01"/>
    <w:rPr>
      <w:rFonts w:ascii="Times New Roman" w:hAnsi="Times New Roman" w:cs="Times New Roman"/>
      <w:b/>
      <w:bCs/>
      <w:sz w:val="20"/>
      <w:szCs w:val="20"/>
    </w:rPr>
  </w:style>
  <w:style w:type="character" w:customStyle="1" w:styleId="1f9">
    <w:name w:val="Основной текст с отступом Знак1"/>
    <w:aliases w:val="Основной текст без отступа Знак,текст Знак"/>
    <w:uiPriority w:val="99"/>
    <w:rsid w:val="00231C01"/>
    <w:rPr>
      <w:sz w:val="24"/>
      <w:szCs w:val="24"/>
    </w:rPr>
  </w:style>
  <w:style w:type="character" w:customStyle="1" w:styleId="312">
    <w:name w:val="Основной текст 3 Знак1"/>
    <w:uiPriority w:val="99"/>
    <w:semiHidden/>
    <w:rsid w:val="00231C01"/>
    <w:rPr>
      <w:sz w:val="16"/>
      <w:szCs w:val="16"/>
    </w:rPr>
  </w:style>
  <w:style w:type="character" w:customStyle="1" w:styleId="middletext">
    <w:name w:val="middletext"/>
    <w:rsid w:val="00231C01"/>
  </w:style>
  <w:style w:type="character" w:customStyle="1" w:styleId="fn">
    <w:name w:val="fn"/>
    <w:rsid w:val="00231C01"/>
  </w:style>
  <w:style w:type="character" w:customStyle="1" w:styleId="1fa">
    <w:name w:val="Текст сноски Знак1"/>
    <w:uiPriority w:val="99"/>
    <w:semiHidden/>
    <w:rsid w:val="00231C01"/>
  </w:style>
  <w:style w:type="character" w:customStyle="1" w:styleId="1fb">
    <w:name w:val="Верхний колонтитул Знак1"/>
    <w:uiPriority w:val="99"/>
    <w:semiHidden/>
    <w:rsid w:val="00231C01"/>
    <w:rPr>
      <w:sz w:val="24"/>
      <w:szCs w:val="24"/>
    </w:rPr>
  </w:style>
  <w:style w:type="character" w:customStyle="1" w:styleId="1fc">
    <w:name w:val="Нижний колонтитул Знак1"/>
    <w:uiPriority w:val="99"/>
    <w:semiHidden/>
    <w:rsid w:val="00231C01"/>
    <w:rPr>
      <w:sz w:val="24"/>
      <w:szCs w:val="24"/>
    </w:rPr>
  </w:style>
  <w:style w:type="character" w:customStyle="1" w:styleId="1fd">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231C01"/>
    <w:rPr>
      <w:rFonts w:ascii="Consolas" w:hAnsi="Consolas"/>
      <w:sz w:val="21"/>
      <w:szCs w:val="21"/>
    </w:rPr>
  </w:style>
  <w:style w:type="character" w:customStyle="1" w:styleId="1fe">
    <w:name w:val="Текст выноски Знак1"/>
    <w:uiPriority w:val="99"/>
    <w:semiHidden/>
    <w:rsid w:val="00231C01"/>
    <w:rPr>
      <w:rFonts w:ascii="Tahoma" w:hAnsi="Tahoma" w:cs="Tahoma"/>
      <w:sz w:val="16"/>
      <w:szCs w:val="16"/>
    </w:rPr>
  </w:style>
  <w:style w:type="paragraph" w:customStyle="1" w:styleId="font6">
    <w:name w:val="font6"/>
    <w:basedOn w:val="a1"/>
    <w:rsid w:val="00231C01"/>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font7">
    <w:name w:val="font7"/>
    <w:basedOn w:val="a1"/>
    <w:rsid w:val="00231C01"/>
    <w:pPr>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font8">
    <w:name w:val="font8"/>
    <w:basedOn w:val="a1"/>
    <w:rsid w:val="00231C01"/>
    <w:pPr>
      <w:spacing w:before="100" w:beforeAutospacing="1" w:after="100" w:afterAutospacing="1" w:line="240" w:lineRule="auto"/>
    </w:pPr>
    <w:rPr>
      <w:rFonts w:ascii="Cambria" w:eastAsia="Times New Roman" w:hAnsi="Cambria"/>
      <w:color w:val="000000"/>
      <w:sz w:val="16"/>
      <w:szCs w:val="16"/>
      <w:lang w:eastAsia="ru-RU"/>
    </w:rPr>
  </w:style>
  <w:style w:type="paragraph" w:customStyle="1" w:styleId="xl68">
    <w:name w:val="xl68"/>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1"/>
    <w:rsid w:val="00231C0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1"/>
    <w:rsid w:val="00231C0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2">
    <w:name w:val="xl72"/>
    <w:basedOn w:val="a1"/>
    <w:rsid w:val="00231C0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3">
    <w:name w:val="xl73"/>
    <w:basedOn w:val="a1"/>
    <w:rsid w:val="00231C0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4">
    <w:name w:val="xl74"/>
    <w:basedOn w:val="a1"/>
    <w:rsid w:val="00231C01"/>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5">
    <w:name w:val="xl75"/>
    <w:basedOn w:val="a1"/>
    <w:rsid w:val="00231C01"/>
    <w:pPr>
      <w:pBdr>
        <w:top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1"/>
    <w:rsid w:val="00231C01"/>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7">
    <w:name w:val="xl77"/>
    <w:basedOn w:val="a1"/>
    <w:rsid w:val="00231C0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1"/>
    <w:rsid w:val="00231C0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
    <w:name w:val="xl79"/>
    <w:basedOn w:val="a1"/>
    <w:rsid w:val="00231C0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1"/>
    <w:rsid w:val="00231C01"/>
    <w:pPr>
      <w:pBdr>
        <w:top w:val="single" w:sz="8" w:space="0" w:color="auto"/>
        <w:left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1">
    <w:name w:val="xl81"/>
    <w:basedOn w:val="a1"/>
    <w:rsid w:val="00231C01"/>
    <w:pPr>
      <w:pBdr>
        <w:top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2">
    <w:name w:val="xl82"/>
    <w:basedOn w:val="a1"/>
    <w:rsid w:val="00231C01"/>
    <w:pPr>
      <w:pBdr>
        <w:top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1"/>
    <w:rsid w:val="00231C01"/>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4">
    <w:name w:val="xl84"/>
    <w:basedOn w:val="a1"/>
    <w:rsid w:val="00231C01"/>
    <w:pPr>
      <w:pBdr>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1"/>
    <w:rsid w:val="00231C01"/>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
    <w:name w:val="xl86"/>
    <w:basedOn w:val="a1"/>
    <w:rsid w:val="00231C0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87">
    <w:name w:val="xl87"/>
    <w:basedOn w:val="a1"/>
    <w:rsid w:val="00231C01"/>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88">
    <w:name w:val="xl88"/>
    <w:basedOn w:val="a1"/>
    <w:rsid w:val="00231C0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89">
    <w:name w:val="xl89"/>
    <w:basedOn w:val="a1"/>
    <w:rsid w:val="00231C0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90">
    <w:name w:val="xl90"/>
    <w:basedOn w:val="a1"/>
    <w:rsid w:val="00231C0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91">
    <w:name w:val="xl91"/>
    <w:basedOn w:val="a1"/>
    <w:rsid w:val="00231C01"/>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2">
    <w:name w:val="xl92"/>
    <w:basedOn w:val="a1"/>
    <w:rsid w:val="00231C01"/>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3">
    <w:name w:val="xl93"/>
    <w:basedOn w:val="a1"/>
    <w:rsid w:val="00231C01"/>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94">
    <w:name w:val="xl94"/>
    <w:basedOn w:val="a1"/>
    <w:rsid w:val="00231C0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
    <w:name w:val="xl95"/>
    <w:basedOn w:val="a1"/>
    <w:rsid w:val="00231C0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6">
    <w:name w:val="xl96"/>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7">
    <w:name w:val="xl97"/>
    <w:basedOn w:val="a1"/>
    <w:rsid w:val="00231C0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8">
    <w:name w:val="xl98"/>
    <w:basedOn w:val="a1"/>
    <w:rsid w:val="00231C01"/>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9">
    <w:name w:val="xl99"/>
    <w:basedOn w:val="a1"/>
    <w:rsid w:val="00231C01"/>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0">
    <w:name w:val="xl100"/>
    <w:basedOn w:val="a1"/>
    <w:rsid w:val="00231C0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1">
    <w:name w:val="xl101"/>
    <w:basedOn w:val="a1"/>
    <w:rsid w:val="00231C0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1"/>
    <w:rsid w:val="00231C0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3">
    <w:name w:val="xl103"/>
    <w:basedOn w:val="a1"/>
    <w:rsid w:val="00231C0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4">
    <w:name w:val="xl104"/>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05">
    <w:name w:val="xl105"/>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6">
    <w:name w:val="xl106"/>
    <w:basedOn w:val="a1"/>
    <w:rsid w:val="00231C0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1"/>
    <w:rsid w:val="00231C0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8">
    <w:name w:val="xl108"/>
    <w:basedOn w:val="a1"/>
    <w:rsid w:val="00231C0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9">
    <w:name w:val="xl109"/>
    <w:basedOn w:val="a1"/>
    <w:rsid w:val="00231C0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0">
    <w:name w:val="xl110"/>
    <w:basedOn w:val="a1"/>
    <w:rsid w:val="00231C0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1">
    <w:name w:val="xl111"/>
    <w:basedOn w:val="a1"/>
    <w:rsid w:val="00231C0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2">
    <w:name w:val="xl112"/>
    <w:basedOn w:val="a1"/>
    <w:rsid w:val="00231C0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3">
    <w:name w:val="xl113"/>
    <w:basedOn w:val="a1"/>
    <w:rsid w:val="00231C0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4">
    <w:name w:val="xl114"/>
    <w:basedOn w:val="a1"/>
    <w:rsid w:val="00231C01"/>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5">
    <w:name w:val="xl115"/>
    <w:basedOn w:val="a1"/>
    <w:rsid w:val="00231C0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6">
    <w:name w:val="xl116"/>
    <w:basedOn w:val="a1"/>
    <w:rsid w:val="00231C0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7">
    <w:name w:val="xl117"/>
    <w:basedOn w:val="a1"/>
    <w:rsid w:val="00231C01"/>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8">
    <w:name w:val="xl118"/>
    <w:basedOn w:val="a1"/>
    <w:rsid w:val="00231C01"/>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9">
    <w:name w:val="xl119"/>
    <w:basedOn w:val="a1"/>
    <w:rsid w:val="00231C01"/>
    <w:pPr>
      <w:pBdr>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0">
    <w:name w:val="xl120"/>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character" w:customStyle="1" w:styleId="FontStyle14">
    <w:name w:val="Font Style14"/>
    <w:rsid w:val="00231C01"/>
    <w:rPr>
      <w:rFonts w:ascii="Arial" w:hAnsi="Arial" w:cs="Arial"/>
      <w:sz w:val="14"/>
      <w:szCs w:val="14"/>
    </w:rPr>
  </w:style>
  <w:style w:type="paragraph" w:customStyle="1" w:styleId="Style6">
    <w:name w:val="Style6"/>
    <w:basedOn w:val="a1"/>
    <w:rsid w:val="00231C01"/>
    <w:pPr>
      <w:widowControl w:val="0"/>
      <w:autoSpaceDE w:val="0"/>
      <w:autoSpaceDN w:val="0"/>
      <w:adjustRightInd w:val="0"/>
      <w:spacing w:after="0" w:line="240" w:lineRule="auto"/>
    </w:pPr>
    <w:rPr>
      <w:rFonts w:ascii="Arial" w:eastAsia="Times New Roman" w:hAnsi="Arial"/>
      <w:sz w:val="24"/>
      <w:szCs w:val="24"/>
      <w:lang w:eastAsia="ru-RU"/>
    </w:rPr>
  </w:style>
  <w:style w:type="paragraph" w:customStyle="1" w:styleId="affff4">
    <w:name w:val="Знак Знак Знак"/>
    <w:basedOn w:val="a1"/>
    <w:rsid w:val="00231C01"/>
    <w:pPr>
      <w:spacing w:before="100" w:beforeAutospacing="1" w:after="100" w:afterAutospacing="1" w:line="240" w:lineRule="auto"/>
    </w:pPr>
    <w:rPr>
      <w:rFonts w:ascii="Tahoma" w:eastAsia="Times New Roman" w:hAnsi="Tahoma"/>
      <w:sz w:val="20"/>
      <w:szCs w:val="20"/>
      <w:lang w:val="en-US"/>
    </w:rPr>
  </w:style>
  <w:style w:type="character" w:customStyle="1" w:styleId="price1">
    <w:name w:val="price1"/>
    <w:rsid w:val="00231C01"/>
    <w:rPr>
      <w:color w:val="DD4101"/>
      <w:sz w:val="18"/>
      <w:szCs w:val="18"/>
    </w:rPr>
  </w:style>
  <w:style w:type="character" w:customStyle="1" w:styleId="menu2">
    <w:name w:val="menu2"/>
    <w:rsid w:val="00231C01"/>
  </w:style>
  <w:style w:type="paragraph" w:customStyle="1" w:styleId="1ff">
    <w:name w:val="Знак1 Знак Знак Знак"/>
    <w:basedOn w:val="a1"/>
    <w:rsid w:val="00231C01"/>
    <w:pPr>
      <w:spacing w:before="100" w:beforeAutospacing="1" w:after="100" w:afterAutospacing="1" w:line="240" w:lineRule="auto"/>
    </w:pPr>
    <w:rPr>
      <w:rFonts w:ascii="Tahoma" w:eastAsia="Times New Roman" w:hAnsi="Tahoma"/>
      <w:sz w:val="20"/>
      <w:szCs w:val="20"/>
      <w:lang w:val="en-US"/>
    </w:rPr>
  </w:style>
  <w:style w:type="character" w:customStyle="1" w:styleId="2ff0">
    <w:name w:val="Основной текст Знак2"/>
    <w:aliases w:val="Список 1 Знак,Body Text Char Знак"/>
    <w:rsid w:val="00231C01"/>
    <w:rPr>
      <w:sz w:val="23"/>
    </w:rPr>
  </w:style>
  <w:style w:type="paragraph" w:customStyle="1" w:styleId="FR5">
    <w:name w:val="FR5"/>
    <w:rsid w:val="00231C01"/>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b/>
      <w:bCs/>
      <w:sz w:val="24"/>
      <w:szCs w:val="24"/>
      <w:lang w:eastAsia="ru-RU"/>
    </w:rPr>
  </w:style>
  <w:style w:type="paragraph" w:customStyle="1" w:styleId="xl25">
    <w:name w:val="xl25"/>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6">
    <w:name w:val="xl26"/>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b/>
      <w:bCs/>
      <w:sz w:val="24"/>
      <w:szCs w:val="24"/>
      <w:lang w:eastAsia="ru-RU"/>
    </w:rPr>
  </w:style>
  <w:style w:type="paragraph" w:customStyle="1" w:styleId="xl27">
    <w:name w:val="xl27"/>
    <w:basedOn w:val="a1"/>
    <w:rsid w:val="00231C01"/>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b/>
      <w:bCs/>
      <w:sz w:val="24"/>
      <w:szCs w:val="24"/>
      <w:lang w:eastAsia="ru-RU"/>
    </w:rPr>
  </w:style>
  <w:style w:type="paragraph" w:customStyle="1" w:styleId="xl28">
    <w:name w:val="xl28"/>
    <w:basedOn w:val="a1"/>
    <w:rsid w:val="00231C01"/>
    <w:pPr>
      <w:pBdr>
        <w:top w:val="single" w:sz="4" w:space="0" w:color="auto"/>
        <w:bottom w:val="single" w:sz="4" w:space="0" w:color="auto"/>
      </w:pBdr>
      <w:spacing w:before="100" w:beforeAutospacing="1" w:after="100" w:afterAutospacing="1" w:line="240" w:lineRule="auto"/>
    </w:pPr>
    <w:rPr>
      <w:rFonts w:ascii="Arial" w:eastAsia="Times New Roman" w:hAnsi="Arial"/>
      <w:b/>
      <w:bCs/>
      <w:sz w:val="24"/>
      <w:szCs w:val="24"/>
      <w:lang w:eastAsia="ru-RU"/>
    </w:rPr>
  </w:style>
  <w:style w:type="paragraph" w:customStyle="1" w:styleId="xl29">
    <w:name w:val="xl29"/>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sz w:val="24"/>
      <w:szCs w:val="24"/>
      <w:lang w:eastAsia="ru-RU"/>
    </w:rPr>
  </w:style>
  <w:style w:type="paragraph" w:customStyle="1" w:styleId="xl30">
    <w:name w:val="xl30"/>
    <w:basedOn w:val="a1"/>
    <w:rsid w:val="00231C0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b/>
      <w:bCs/>
      <w:sz w:val="24"/>
      <w:szCs w:val="24"/>
      <w:lang w:eastAsia="ru-RU"/>
    </w:rPr>
  </w:style>
  <w:style w:type="paragraph" w:customStyle="1" w:styleId="xl31">
    <w:name w:val="xl31"/>
    <w:basedOn w:val="a1"/>
    <w:rsid w:val="00231C01"/>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b/>
      <w:bCs/>
      <w:sz w:val="24"/>
      <w:szCs w:val="24"/>
      <w:lang w:eastAsia="ru-RU"/>
    </w:rPr>
  </w:style>
  <w:style w:type="paragraph" w:customStyle="1" w:styleId="xl32">
    <w:name w:val="xl32"/>
    <w:basedOn w:val="a1"/>
    <w:rsid w:val="00231C01"/>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b/>
      <w:bCs/>
      <w:sz w:val="24"/>
      <w:szCs w:val="24"/>
      <w:lang w:eastAsia="ru-RU"/>
    </w:rPr>
  </w:style>
  <w:style w:type="paragraph" w:customStyle="1" w:styleId="xl33">
    <w:name w:val="xl33"/>
    <w:basedOn w:val="a1"/>
    <w:rsid w:val="00231C01"/>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b/>
      <w:bCs/>
      <w:sz w:val="24"/>
      <w:szCs w:val="24"/>
      <w:lang w:eastAsia="ru-RU"/>
    </w:rPr>
  </w:style>
  <w:style w:type="paragraph" w:customStyle="1" w:styleId="xl34">
    <w:name w:val="xl34"/>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b/>
      <w:bCs/>
      <w:sz w:val="24"/>
      <w:szCs w:val="24"/>
      <w:lang w:eastAsia="ru-RU"/>
    </w:rPr>
  </w:style>
  <w:style w:type="paragraph" w:customStyle="1" w:styleId="xl35">
    <w:name w:val="xl35"/>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b/>
      <w:bCs/>
      <w:sz w:val="24"/>
      <w:szCs w:val="24"/>
      <w:lang w:eastAsia="ru-RU"/>
    </w:rPr>
  </w:style>
  <w:style w:type="paragraph" w:customStyle="1" w:styleId="xl36">
    <w:name w:val="xl36"/>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character" w:customStyle="1" w:styleId="affff5">
    <w:name w:val="Гипертекстовая ссылка"/>
    <w:rsid w:val="00231C01"/>
    <w:rPr>
      <w:color w:val="008000"/>
      <w:u w:val="single"/>
    </w:rPr>
  </w:style>
  <w:style w:type="paragraph" w:customStyle="1" w:styleId="BodyText21">
    <w:name w:val="Body Text 21"/>
    <w:basedOn w:val="a1"/>
    <w:rsid w:val="00231C01"/>
    <w:pPr>
      <w:widowControl w:val="0"/>
      <w:spacing w:after="0" w:line="360" w:lineRule="auto"/>
      <w:ind w:firstLine="720"/>
      <w:jc w:val="both"/>
    </w:pPr>
    <w:rPr>
      <w:rFonts w:ascii="Times New Roman" w:eastAsia="Times New Roman" w:hAnsi="Times New Roman"/>
      <w:sz w:val="26"/>
      <w:szCs w:val="20"/>
      <w:lang w:eastAsia="ru-RU"/>
    </w:rPr>
  </w:style>
  <w:style w:type="paragraph" w:customStyle="1" w:styleId="affff6">
    <w:name w:val="Заголовок статьи"/>
    <w:basedOn w:val="a1"/>
    <w:next w:val="a1"/>
    <w:rsid w:val="00231C01"/>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styleId="affff7">
    <w:name w:val="Block Text"/>
    <w:basedOn w:val="a1"/>
    <w:rsid w:val="00231C01"/>
    <w:pPr>
      <w:spacing w:before="111" w:after="0" w:line="240" w:lineRule="auto"/>
      <w:ind w:left="101" w:right="88" w:firstLine="9"/>
      <w:jc w:val="both"/>
    </w:pPr>
    <w:rPr>
      <w:rFonts w:ascii="Times New Roman" w:eastAsia="Times New Roman" w:hAnsi="Times New Roman"/>
      <w:snapToGrid w:val="0"/>
      <w:sz w:val="24"/>
      <w:szCs w:val="20"/>
      <w:lang w:eastAsia="ru-RU"/>
    </w:rPr>
  </w:style>
  <w:style w:type="paragraph" w:customStyle="1" w:styleId="BodyTextIndent21">
    <w:name w:val="Body Text Indent 21"/>
    <w:basedOn w:val="a1"/>
    <w:rsid w:val="00231C01"/>
    <w:pPr>
      <w:overflowPunct w:val="0"/>
      <w:autoSpaceDE w:val="0"/>
      <w:autoSpaceDN w:val="0"/>
      <w:adjustRightInd w:val="0"/>
      <w:spacing w:after="0" w:line="240" w:lineRule="auto"/>
      <w:ind w:left="360"/>
      <w:jc w:val="both"/>
      <w:textAlignment w:val="baseline"/>
    </w:pPr>
    <w:rPr>
      <w:rFonts w:ascii="Times New Roman" w:eastAsia="Times New Roman" w:hAnsi="Times New Roman"/>
      <w:sz w:val="24"/>
      <w:szCs w:val="20"/>
      <w:lang w:eastAsia="ru-RU"/>
    </w:rPr>
  </w:style>
  <w:style w:type="paragraph" w:customStyle="1" w:styleId="BlockText1">
    <w:name w:val="Block Text1"/>
    <w:basedOn w:val="a1"/>
    <w:rsid w:val="00231C01"/>
    <w:pPr>
      <w:overflowPunct w:val="0"/>
      <w:autoSpaceDE w:val="0"/>
      <w:autoSpaceDN w:val="0"/>
      <w:adjustRightInd w:val="0"/>
      <w:spacing w:after="0" w:line="240" w:lineRule="auto"/>
      <w:ind w:left="1134" w:right="567" w:firstLine="708"/>
      <w:jc w:val="both"/>
      <w:textAlignment w:val="baseline"/>
    </w:pPr>
    <w:rPr>
      <w:rFonts w:ascii="Times New Roman" w:eastAsia="Times New Roman" w:hAnsi="Times New Roman"/>
      <w:sz w:val="24"/>
      <w:szCs w:val="20"/>
      <w:lang w:eastAsia="ru-RU"/>
    </w:rPr>
  </w:style>
  <w:style w:type="paragraph" w:customStyle="1" w:styleId="Normal2">
    <w:name w:val="Normal2"/>
    <w:rsid w:val="00231C01"/>
    <w:pPr>
      <w:spacing w:after="0" w:line="240" w:lineRule="auto"/>
    </w:pPr>
    <w:rPr>
      <w:rFonts w:ascii="Times New Roman" w:eastAsia="Times New Roman" w:hAnsi="Times New Roman" w:cs="Times New Roman"/>
      <w:sz w:val="24"/>
      <w:szCs w:val="20"/>
      <w:lang w:eastAsia="ru-RU"/>
    </w:rPr>
  </w:style>
  <w:style w:type="paragraph" w:customStyle="1" w:styleId="2ff1">
    <w:name w:val="Стиль2"/>
    <w:basedOn w:val="a1"/>
    <w:rsid w:val="00231C01"/>
    <w:pPr>
      <w:spacing w:after="0" w:line="240" w:lineRule="auto"/>
    </w:pPr>
    <w:rPr>
      <w:rFonts w:ascii="Times New Roman" w:eastAsia="Times New Roman" w:hAnsi="Times New Roman"/>
      <w:b/>
      <w:bCs/>
      <w:caps/>
      <w:sz w:val="28"/>
      <w:szCs w:val="20"/>
      <w:lang w:eastAsia="ru-RU"/>
    </w:rPr>
  </w:style>
  <w:style w:type="paragraph" w:customStyle="1" w:styleId="a">
    <w:name w:val="обыч"/>
    <w:basedOn w:val="33"/>
    <w:rsid w:val="00231C01"/>
    <w:pPr>
      <w:numPr>
        <w:ilvl w:val="1"/>
        <w:numId w:val="6"/>
      </w:numPr>
      <w:tabs>
        <w:tab w:val="clear" w:pos="851"/>
      </w:tabs>
      <w:spacing w:before="0" w:after="0"/>
      <w:ind w:left="0" w:firstLine="0"/>
      <w:jc w:val="both"/>
    </w:pPr>
    <w:rPr>
      <w:rFonts w:ascii="Times New Roman" w:hAnsi="Times New Roman"/>
      <w:b w:val="0"/>
      <w:i/>
      <w:iCs/>
      <w:color w:val="auto"/>
      <w:sz w:val="20"/>
      <w:szCs w:val="28"/>
      <w:lang w:val="ru-RU"/>
    </w:rPr>
  </w:style>
  <w:style w:type="paragraph" w:customStyle="1" w:styleId="Normal">
    <w:name w:val="Normal Знак Знак"/>
    <w:rsid w:val="00231C01"/>
    <w:pPr>
      <w:widowControl w:val="0"/>
      <w:numPr>
        <w:numId w:val="6"/>
      </w:numPr>
      <w:tabs>
        <w:tab w:val="clear" w:pos="567"/>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231C01"/>
    <w:pPr>
      <w:widowControl w:val="0"/>
      <w:numPr>
        <w:ilvl w:val="2"/>
        <w:numId w:val="6"/>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1"/>
    <w:rsid w:val="00231C01"/>
    <w:pPr>
      <w:numPr>
        <w:ilvl w:val="3"/>
        <w:numId w:val="6"/>
      </w:numPr>
      <w:tabs>
        <w:tab w:val="clear" w:pos="1418"/>
      </w:tabs>
      <w:spacing w:before="100" w:beforeAutospacing="1" w:after="100" w:afterAutospacing="1" w:line="240" w:lineRule="auto"/>
      <w:ind w:left="0" w:firstLine="0"/>
    </w:pPr>
    <w:rPr>
      <w:rFonts w:ascii="Tahoma" w:eastAsia="Times New Roman" w:hAnsi="Tahoma"/>
      <w:sz w:val="20"/>
      <w:szCs w:val="20"/>
      <w:lang w:val="en-US"/>
    </w:rPr>
  </w:style>
  <w:style w:type="character" w:customStyle="1" w:styleId="216">
    <w:name w:val="Заголовок 2 Знак1 Знак"/>
    <w:aliases w:val="Заголовок 2 Знак Знак Знак Знак,Заголовок 2 Знак Знак Знак Знак1"/>
    <w:rsid w:val="00231C01"/>
    <w:rPr>
      <w:b/>
      <w:noProof w:val="0"/>
      <w:sz w:val="28"/>
      <w:lang w:val="ru-RU" w:eastAsia="ru-RU" w:bidi="ar-SA"/>
    </w:rPr>
  </w:style>
  <w:style w:type="paragraph" w:customStyle="1" w:styleId="CharChar1CharChar1CharChar1">
    <w:name w:val="Char Char Знак Знак1 Char Char1 Знак Знак Char Char1"/>
    <w:basedOn w:val="a1"/>
    <w:rsid w:val="00231C01"/>
    <w:pPr>
      <w:spacing w:before="100" w:beforeAutospacing="1" w:after="100" w:afterAutospacing="1" w:line="240" w:lineRule="auto"/>
    </w:pPr>
    <w:rPr>
      <w:rFonts w:ascii="Tahoma" w:eastAsia="Times New Roman" w:hAnsi="Tahoma"/>
      <w:sz w:val="20"/>
      <w:szCs w:val="20"/>
      <w:lang w:val="en-US"/>
    </w:rPr>
  </w:style>
  <w:style w:type="paragraph" w:customStyle="1" w:styleId="ConsTitle">
    <w:name w:val="ConsTitle"/>
    <w:rsid w:val="00231C01"/>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8">
    <w:name w:val="ОсновнойЗаголовок"/>
    <w:basedOn w:val="a1"/>
    <w:next w:val="a1"/>
    <w:rsid w:val="00231C01"/>
    <w:pPr>
      <w:tabs>
        <w:tab w:val="num" w:pos="360"/>
      </w:tabs>
      <w:spacing w:after="0" w:line="360" w:lineRule="auto"/>
      <w:ind w:left="360" w:hanging="360"/>
      <w:jc w:val="center"/>
    </w:pPr>
    <w:rPr>
      <w:rFonts w:ascii="Times New Roman" w:eastAsia="Times New Roman" w:hAnsi="Times New Roman"/>
      <w:b/>
      <w:caps/>
      <w:sz w:val="24"/>
      <w:szCs w:val="24"/>
      <w:lang w:eastAsia="ru-RU"/>
    </w:rPr>
  </w:style>
  <w:style w:type="paragraph" w:customStyle="1" w:styleId="Char">
    <w:name w:val="ОсновнойПодЗаголовок Char"/>
    <w:basedOn w:val="a1"/>
    <w:next w:val="a1"/>
    <w:autoRedefine/>
    <w:rsid w:val="00231C01"/>
    <w:pPr>
      <w:tabs>
        <w:tab w:val="num" w:pos="142"/>
        <w:tab w:val="left" w:pos="1134"/>
        <w:tab w:val="left" w:pos="7371"/>
        <w:tab w:val="left" w:pos="9180"/>
      </w:tabs>
      <w:spacing w:after="0" w:line="240" w:lineRule="auto"/>
      <w:ind w:firstLine="66"/>
      <w:jc w:val="both"/>
    </w:pPr>
    <w:rPr>
      <w:rFonts w:ascii="Times New Roman" w:eastAsia="Times New Roman" w:hAnsi="Times New Roman"/>
      <w:sz w:val="20"/>
      <w:szCs w:val="20"/>
      <w:lang w:eastAsia="ru-RU"/>
    </w:rPr>
  </w:style>
  <w:style w:type="character" w:customStyle="1" w:styleId="CharChar">
    <w:name w:val="ОсновнойПодЗаголовок Char Char"/>
    <w:rsid w:val="00231C01"/>
    <w:rPr>
      <w:noProof w:val="0"/>
      <w:lang w:val="ru-RU" w:eastAsia="ru-RU" w:bidi="ar-SA"/>
    </w:rPr>
  </w:style>
  <w:style w:type="paragraph" w:customStyle="1" w:styleId="affff9">
    <w:name w:val="Основной текст с отступом.Основной текст без отступа.текст"/>
    <w:basedOn w:val="a1"/>
    <w:rsid w:val="00231C01"/>
    <w:pPr>
      <w:spacing w:after="0" w:line="240" w:lineRule="auto"/>
      <w:ind w:left="5387"/>
      <w:jc w:val="center"/>
    </w:pPr>
    <w:rPr>
      <w:rFonts w:ascii="Times New Roman" w:eastAsia="Times New Roman" w:hAnsi="Times New Roman"/>
      <w:b/>
      <w:sz w:val="30"/>
      <w:szCs w:val="20"/>
      <w:lang w:eastAsia="ru-RU"/>
    </w:rPr>
  </w:style>
  <w:style w:type="paragraph" w:customStyle="1" w:styleId="1ff0">
    <w:name w:val="Знак Знак Знак1 Знак"/>
    <w:basedOn w:val="a1"/>
    <w:rsid w:val="00231C01"/>
    <w:pPr>
      <w:spacing w:before="100" w:beforeAutospacing="1" w:after="100" w:afterAutospacing="1" w:line="240" w:lineRule="auto"/>
    </w:pPr>
    <w:rPr>
      <w:rFonts w:ascii="Tahoma" w:eastAsia="Times New Roman" w:hAnsi="Tahoma"/>
      <w:sz w:val="20"/>
      <w:szCs w:val="20"/>
      <w:lang w:val="en-US"/>
    </w:rPr>
  </w:style>
  <w:style w:type="paragraph" w:customStyle="1" w:styleId="-0">
    <w:name w:val="Контракт-пункт"/>
    <w:basedOn w:val="a1"/>
    <w:rsid w:val="00231C01"/>
    <w:pPr>
      <w:numPr>
        <w:ilvl w:val="1"/>
        <w:numId w:val="1"/>
      </w:numPr>
      <w:spacing w:after="0" w:line="240" w:lineRule="auto"/>
      <w:jc w:val="both"/>
    </w:pPr>
    <w:rPr>
      <w:rFonts w:ascii="Times New Roman" w:eastAsia="Times New Roman" w:hAnsi="Times New Roman"/>
      <w:sz w:val="24"/>
      <w:szCs w:val="24"/>
      <w:lang w:eastAsia="ru-RU"/>
    </w:rPr>
  </w:style>
  <w:style w:type="paragraph" w:customStyle="1" w:styleId="-">
    <w:name w:val="Контракт-раздел"/>
    <w:basedOn w:val="a1"/>
    <w:next w:val="-0"/>
    <w:rsid w:val="00231C01"/>
    <w:pPr>
      <w:keepNext/>
      <w:numPr>
        <w:numId w:val="1"/>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3">
    <w:name w:val="Контракт-подпункт"/>
    <w:basedOn w:val="a1"/>
    <w:rsid w:val="00231C01"/>
    <w:pPr>
      <w:spacing w:after="0" w:line="240" w:lineRule="auto"/>
      <w:jc w:val="both"/>
    </w:pPr>
    <w:rPr>
      <w:rFonts w:ascii="Times New Roman" w:eastAsia="Times New Roman" w:hAnsi="Times New Roman"/>
      <w:sz w:val="24"/>
      <w:szCs w:val="24"/>
      <w:lang w:eastAsia="ru-RU"/>
    </w:rPr>
  </w:style>
  <w:style w:type="paragraph" w:customStyle="1" w:styleId="-2">
    <w:name w:val="Контракт-подподпункт"/>
    <w:basedOn w:val="a1"/>
    <w:rsid w:val="00231C01"/>
    <w:pPr>
      <w:numPr>
        <w:ilvl w:val="3"/>
        <w:numId w:val="1"/>
      </w:numPr>
      <w:spacing w:after="0" w:line="240" w:lineRule="auto"/>
      <w:jc w:val="both"/>
    </w:pPr>
    <w:rPr>
      <w:rFonts w:ascii="Times New Roman" w:eastAsia="Times New Roman" w:hAnsi="Times New Roman"/>
      <w:sz w:val="24"/>
      <w:szCs w:val="24"/>
      <w:lang w:eastAsia="ru-RU"/>
    </w:rPr>
  </w:style>
  <w:style w:type="paragraph" w:customStyle="1" w:styleId="affffa">
    <w:name w:val="Îáû÷íûé"/>
    <w:semiHidden/>
    <w:rsid w:val="00231C01"/>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1"/>
    <w:next w:val="a1"/>
    <w:rsid w:val="00231C01"/>
    <w:pPr>
      <w:autoSpaceDE w:val="0"/>
      <w:autoSpaceDN w:val="0"/>
      <w:adjustRightInd w:val="0"/>
      <w:spacing w:before="60" w:after="0" w:line="201" w:lineRule="atLeast"/>
    </w:pPr>
    <w:rPr>
      <w:rFonts w:ascii="GaramondC" w:eastAsia="Times New Roman" w:hAnsi="GaramondC"/>
      <w:sz w:val="24"/>
      <w:szCs w:val="24"/>
      <w:lang w:eastAsia="ru-RU"/>
    </w:rPr>
  </w:style>
  <w:style w:type="paragraph" w:styleId="affffb">
    <w:name w:val="List Continue"/>
    <w:basedOn w:val="a1"/>
    <w:rsid w:val="00231C01"/>
    <w:pPr>
      <w:spacing w:before="120" w:after="120" w:line="240" w:lineRule="auto"/>
      <w:ind w:left="283"/>
      <w:jc w:val="both"/>
    </w:pPr>
    <w:rPr>
      <w:rFonts w:ascii="Times New Roman" w:eastAsia="Times New Roman" w:hAnsi="Times New Roman"/>
      <w:sz w:val="24"/>
      <w:szCs w:val="24"/>
      <w:lang w:eastAsia="ru-RU"/>
    </w:rPr>
  </w:style>
  <w:style w:type="paragraph" w:customStyle="1" w:styleId="affffc">
    <w:name w:val="Тендерные данные"/>
    <w:basedOn w:val="a1"/>
    <w:semiHidden/>
    <w:rsid w:val="00231C01"/>
    <w:pPr>
      <w:tabs>
        <w:tab w:val="left" w:pos="1985"/>
      </w:tabs>
      <w:spacing w:before="120" w:after="0" w:line="240" w:lineRule="auto"/>
      <w:jc w:val="both"/>
    </w:pPr>
    <w:rPr>
      <w:rFonts w:ascii="Times New Roman" w:eastAsia="Times New Roman" w:hAnsi="Times New Roman"/>
      <w:b/>
      <w:sz w:val="24"/>
      <w:szCs w:val="20"/>
      <w:lang w:eastAsia="ru-RU"/>
    </w:rPr>
  </w:style>
  <w:style w:type="paragraph" w:styleId="affffd">
    <w:name w:val="Date"/>
    <w:basedOn w:val="a1"/>
    <w:next w:val="a1"/>
    <w:link w:val="affffe"/>
    <w:rsid w:val="00231C01"/>
    <w:pPr>
      <w:spacing w:before="120" w:after="0" w:line="240" w:lineRule="auto"/>
      <w:jc w:val="both"/>
    </w:pPr>
    <w:rPr>
      <w:rFonts w:ascii="Times New Roman" w:eastAsia="Times New Roman" w:hAnsi="Times New Roman"/>
      <w:sz w:val="24"/>
      <w:szCs w:val="20"/>
      <w:lang w:val="x-none" w:eastAsia="x-none"/>
    </w:rPr>
  </w:style>
  <w:style w:type="character" w:customStyle="1" w:styleId="affffe">
    <w:name w:val="Дата Знак"/>
    <w:basedOn w:val="a2"/>
    <w:link w:val="affffd"/>
    <w:rsid w:val="00231C01"/>
    <w:rPr>
      <w:rFonts w:ascii="Times New Roman" w:eastAsia="Times New Roman" w:hAnsi="Times New Roman" w:cs="Times New Roman"/>
      <w:sz w:val="24"/>
      <w:szCs w:val="20"/>
      <w:lang w:val="x-none" w:eastAsia="x-none"/>
    </w:rPr>
  </w:style>
  <w:style w:type="paragraph" w:customStyle="1" w:styleId="CourierNew">
    <w:name w:val="Обычный + Courier New"/>
    <w:aliases w:val="1 pt,Черный,Масштаб знаков: 74%"/>
    <w:basedOn w:val="a1"/>
    <w:rsid w:val="00231C01"/>
    <w:pPr>
      <w:shd w:val="clear" w:color="auto" w:fill="FFFFFF"/>
      <w:spacing w:after="0" w:line="240" w:lineRule="auto"/>
      <w:ind w:left="2122"/>
    </w:pPr>
    <w:rPr>
      <w:rFonts w:ascii="Courier New" w:eastAsia="Times New Roman" w:hAnsi="Courier New" w:cs="Courier New"/>
      <w:color w:val="000000"/>
      <w:w w:val="74"/>
      <w:sz w:val="28"/>
      <w:szCs w:val="28"/>
      <w:lang w:eastAsia="ru-RU"/>
    </w:rPr>
  </w:style>
  <w:style w:type="paragraph" w:customStyle="1" w:styleId="513">
    <w:name w:val="Нумерованный список 51"/>
    <w:basedOn w:val="a1"/>
    <w:rsid w:val="00231C01"/>
    <w:pPr>
      <w:tabs>
        <w:tab w:val="num" w:pos="360"/>
      </w:tabs>
      <w:suppressAutoHyphens/>
      <w:spacing w:after="0" w:line="240" w:lineRule="auto"/>
      <w:ind w:left="360" w:hanging="360"/>
    </w:pPr>
    <w:rPr>
      <w:rFonts w:ascii="Times New Roman" w:eastAsia="Times New Roman" w:hAnsi="Times New Roman"/>
      <w:sz w:val="24"/>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1"/>
    <w:rsid w:val="00231C01"/>
    <w:pPr>
      <w:spacing w:before="100" w:beforeAutospacing="1" w:after="100" w:afterAutospacing="1" w:line="240" w:lineRule="auto"/>
    </w:pPr>
    <w:rPr>
      <w:rFonts w:ascii="Tahoma" w:eastAsia="Times New Roman" w:hAnsi="Tahoma" w:cs="Tahoma"/>
      <w:sz w:val="20"/>
      <w:szCs w:val="20"/>
      <w:lang w:val="en-US"/>
    </w:rPr>
  </w:style>
  <w:style w:type="paragraph" w:customStyle="1" w:styleId="1ff1">
    <w:name w:val="Стиль1"/>
    <w:basedOn w:val="a1"/>
    <w:rsid w:val="00231C01"/>
    <w:pPr>
      <w:keepNext/>
      <w:keepLines/>
      <w:widowControl w:val="0"/>
      <w:suppressLineNumbers/>
      <w:tabs>
        <w:tab w:val="num" w:pos="432"/>
        <w:tab w:val="num" w:pos="1770"/>
      </w:tabs>
      <w:suppressAutoHyphens/>
      <w:spacing w:after="60" w:line="240" w:lineRule="auto"/>
      <w:ind w:left="432" w:hanging="432"/>
    </w:pPr>
    <w:rPr>
      <w:rFonts w:ascii="Times New Roman" w:eastAsia="Times New Roman" w:hAnsi="Times New Roman"/>
      <w:b/>
      <w:sz w:val="28"/>
      <w:szCs w:val="24"/>
      <w:lang w:eastAsia="ru-RU"/>
    </w:rPr>
  </w:style>
  <w:style w:type="paragraph" w:customStyle="1" w:styleId="3f7">
    <w:name w:val="Стиль3 Знак Знак"/>
    <w:basedOn w:val="2f6"/>
    <w:rsid w:val="00231C01"/>
    <w:pPr>
      <w:widowControl w:val="0"/>
      <w:tabs>
        <w:tab w:val="num" w:pos="227"/>
      </w:tabs>
      <w:adjustRightInd w:val="0"/>
      <w:spacing w:after="0" w:line="240" w:lineRule="auto"/>
      <w:ind w:left="0"/>
      <w:jc w:val="both"/>
      <w:textAlignment w:val="baseline"/>
    </w:pPr>
    <w:rPr>
      <w:szCs w:val="20"/>
    </w:rPr>
  </w:style>
  <w:style w:type="paragraph" w:customStyle="1" w:styleId="117">
    <w:name w:val="Знак1 Знак Знак Знак1 Знак Знак"/>
    <w:basedOn w:val="a1"/>
    <w:rsid w:val="00231C01"/>
    <w:pPr>
      <w:spacing w:before="100" w:beforeAutospacing="1" w:after="100" w:afterAutospacing="1" w:line="240" w:lineRule="auto"/>
    </w:pPr>
    <w:rPr>
      <w:rFonts w:ascii="Tahoma" w:eastAsia="Times New Roman" w:hAnsi="Tahoma"/>
      <w:sz w:val="20"/>
      <w:szCs w:val="20"/>
      <w:lang w:val="en-US"/>
    </w:rPr>
  </w:style>
  <w:style w:type="paragraph" w:customStyle="1" w:styleId="118">
    <w:name w:val="Знак11"/>
    <w:basedOn w:val="a1"/>
    <w:rsid w:val="00231C01"/>
    <w:pPr>
      <w:spacing w:before="100" w:beforeAutospacing="1" w:after="100" w:afterAutospacing="1" w:line="240" w:lineRule="auto"/>
    </w:pPr>
    <w:rPr>
      <w:rFonts w:ascii="Tahoma" w:eastAsia="Times New Roman" w:hAnsi="Tahoma"/>
      <w:sz w:val="20"/>
      <w:szCs w:val="20"/>
      <w:lang w:val="en-US"/>
    </w:rPr>
  </w:style>
  <w:style w:type="paragraph" w:customStyle="1" w:styleId="119">
    <w:name w:val="Знак1 Знак Знак Знак1"/>
    <w:basedOn w:val="a1"/>
    <w:rsid w:val="00231C01"/>
    <w:pPr>
      <w:spacing w:before="100" w:beforeAutospacing="1" w:after="100" w:afterAutospacing="1" w:line="240" w:lineRule="auto"/>
    </w:pPr>
    <w:rPr>
      <w:rFonts w:ascii="Tahoma" w:eastAsia="Times New Roman" w:hAnsi="Tahoma"/>
      <w:sz w:val="20"/>
      <w:szCs w:val="20"/>
      <w:lang w:val="en-US"/>
    </w:rPr>
  </w:style>
  <w:style w:type="character" w:customStyle="1" w:styleId="afffff">
    <w:name w:val="Без интервала Знак Знак"/>
    <w:rsid w:val="00231C01"/>
    <w:rPr>
      <w:rFonts w:ascii="Calibri" w:eastAsia="Calibri" w:hAnsi="Calibri"/>
      <w:sz w:val="22"/>
      <w:szCs w:val="22"/>
      <w:lang w:val="ru-RU" w:eastAsia="en-US" w:bidi="ar-SA"/>
    </w:rPr>
  </w:style>
  <w:style w:type="paragraph" w:customStyle="1" w:styleId="Normal1">
    <w:name w:val="Normal1"/>
    <w:rsid w:val="00231C01"/>
    <w:pPr>
      <w:widowControl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231C0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1">
    <w:name w:val="Средняя заливка 1 - Акцент 21"/>
    <w:next w:val="a1"/>
    <w:qFormat/>
    <w:rsid w:val="00231C01"/>
    <w:pPr>
      <w:spacing w:after="0" w:line="240" w:lineRule="auto"/>
    </w:pPr>
    <w:rPr>
      <w:rFonts w:ascii="Times New Roman" w:eastAsia="Times New Roman" w:hAnsi="Times New Roman" w:cs="Times New Roman"/>
      <w:sz w:val="24"/>
      <w:lang w:eastAsia="ru-RU"/>
    </w:rPr>
  </w:style>
  <w:style w:type="character" w:customStyle="1" w:styleId="FontStyle12">
    <w:name w:val="Font Style12"/>
    <w:rsid w:val="00231C01"/>
    <w:rPr>
      <w:rFonts w:ascii="Times New Roman" w:hAnsi="Times New Roman" w:cs="Times New Roman" w:hint="default"/>
      <w:sz w:val="26"/>
      <w:szCs w:val="26"/>
    </w:rPr>
  </w:style>
  <w:style w:type="paragraph" w:customStyle="1" w:styleId="-31">
    <w:name w:val="Цветная заливка - Акцент 31"/>
    <w:basedOn w:val="a1"/>
    <w:link w:val="-30"/>
    <w:uiPriority w:val="34"/>
    <w:qFormat/>
    <w:rsid w:val="00231C01"/>
    <w:pPr>
      <w:ind w:left="720"/>
      <w:contextualSpacing/>
    </w:pPr>
    <w:rPr>
      <w:lang w:val="x-none"/>
    </w:rPr>
  </w:style>
  <w:style w:type="character" w:customStyle="1" w:styleId="-30">
    <w:name w:val="Цветная заливка - Акцент 3 Знак"/>
    <w:link w:val="-31"/>
    <w:uiPriority w:val="34"/>
    <w:locked/>
    <w:rsid w:val="00231C01"/>
    <w:rPr>
      <w:rFonts w:ascii="Calibri" w:eastAsia="Calibri" w:hAnsi="Calibri" w:cs="Times New Roman"/>
      <w:lang w:val="x-none"/>
    </w:rPr>
  </w:style>
  <w:style w:type="character" w:customStyle="1" w:styleId="1ff2">
    <w:name w:val="Без интервала Знак1"/>
    <w:rsid w:val="00231C01"/>
    <w:rPr>
      <w:sz w:val="24"/>
      <w:szCs w:val="22"/>
      <w:lang w:val="ru-RU" w:eastAsia="ru-RU" w:bidi="ar-SA"/>
    </w:rPr>
  </w:style>
  <w:style w:type="paragraph" w:customStyle="1" w:styleId="afffff0">
    <w:name w:val="КД_Текст"/>
    <w:basedOn w:val="a1"/>
    <w:rsid w:val="00231C01"/>
    <w:pPr>
      <w:spacing w:after="0" w:line="240" w:lineRule="auto"/>
      <w:ind w:firstLine="720"/>
      <w:jc w:val="both"/>
    </w:pPr>
    <w:rPr>
      <w:rFonts w:ascii="Times New Roman" w:eastAsia="Times New Roman" w:hAnsi="Times New Roman"/>
      <w:sz w:val="26"/>
      <w:szCs w:val="20"/>
      <w:lang w:eastAsia="ru-RU"/>
    </w:rPr>
  </w:style>
  <w:style w:type="paragraph" w:customStyle="1" w:styleId="Style5">
    <w:name w:val="Style5"/>
    <w:basedOn w:val="a1"/>
    <w:uiPriority w:val="99"/>
    <w:rsid w:val="00231C01"/>
    <w:pPr>
      <w:widowControl w:val="0"/>
      <w:autoSpaceDE w:val="0"/>
      <w:autoSpaceDN w:val="0"/>
      <w:adjustRightInd w:val="0"/>
      <w:spacing w:after="0" w:line="276" w:lineRule="exact"/>
      <w:ind w:firstLine="302"/>
      <w:jc w:val="both"/>
    </w:pPr>
    <w:rPr>
      <w:rFonts w:ascii="Times New Roman" w:eastAsia="Times New Roman" w:hAnsi="Times New Roman"/>
      <w:sz w:val="24"/>
      <w:szCs w:val="24"/>
      <w:lang w:eastAsia="ru-RU"/>
    </w:rPr>
  </w:style>
  <w:style w:type="paragraph" w:customStyle="1" w:styleId="afffff1">
    <w:name w:val="Пункт"/>
    <w:basedOn w:val="a1"/>
    <w:rsid w:val="00231C01"/>
    <w:pPr>
      <w:tabs>
        <w:tab w:val="num" w:pos="1980"/>
      </w:tabs>
      <w:spacing w:after="0" w:line="240" w:lineRule="auto"/>
      <w:ind w:left="1404" w:hanging="504"/>
      <w:jc w:val="both"/>
    </w:pPr>
    <w:rPr>
      <w:rFonts w:ascii="Times New Roman" w:eastAsia="Times New Roman" w:hAnsi="Times New Roman"/>
      <w:sz w:val="24"/>
      <w:szCs w:val="28"/>
      <w:lang w:eastAsia="ru-RU"/>
    </w:rPr>
  </w:style>
  <w:style w:type="character" w:customStyle="1" w:styleId="FontStyle19">
    <w:name w:val="Font Style19"/>
    <w:rsid w:val="00231C01"/>
    <w:rPr>
      <w:rFonts w:ascii="Lucida Sans Unicode" w:hAnsi="Lucida Sans Unicode" w:cs="Lucida Sans Unicode"/>
      <w:spacing w:val="-10"/>
      <w:sz w:val="20"/>
      <w:szCs w:val="20"/>
    </w:rPr>
  </w:style>
  <w:style w:type="paragraph" w:customStyle="1" w:styleId="-310">
    <w:name w:val="Таблица-сетка 31"/>
    <w:basedOn w:val="14"/>
    <w:next w:val="a1"/>
    <w:uiPriority w:val="39"/>
    <w:unhideWhenUsed/>
    <w:qFormat/>
    <w:rsid w:val="00231C01"/>
    <w:pPr>
      <w:keepLines/>
      <w:spacing w:before="480" w:after="0" w:line="276" w:lineRule="auto"/>
      <w:jc w:val="left"/>
      <w:outlineLvl w:val="9"/>
    </w:pPr>
    <w:rPr>
      <w:rFonts w:ascii="Cambria" w:hAnsi="Cambria"/>
      <w:color w:val="365F91"/>
      <w:kern w:val="0"/>
      <w:szCs w:val="28"/>
      <w:lang w:val="ru-RU"/>
    </w:rPr>
  </w:style>
  <w:style w:type="paragraph" w:customStyle="1" w:styleId="afffff2">
    <w:name w:val="Основной текст с красной строки"/>
    <w:basedOn w:val="a1"/>
    <w:uiPriority w:val="99"/>
    <w:rsid w:val="00231C01"/>
    <w:pPr>
      <w:spacing w:before="60" w:after="0" w:line="360" w:lineRule="auto"/>
      <w:ind w:firstLine="851"/>
      <w:jc w:val="both"/>
    </w:pPr>
    <w:rPr>
      <w:rFonts w:ascii="Times New Roman" w:eastAsia="Times New Roman" w:hAnsi="Times New Roman"/>
      <w:sz w:val="24"/>
      <w:szCs w:val="24"/>
      <w:lang w:eastAsia="ru-RU"/>
    </w:rPr>
  </w:style>
  <w:style w:type="table" w:customStyle="1" w:styleId="1ff3">
    <w:name w:val="Сетка таблицы1"/>
    <w:basedOn w:val="a3"/>
    <w:next w:val="afd"/>
    <w:uiPriority w:val="59"/>
    <w:rsid w:val="00231C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Заголовок 11"/>
    <w:basedOn w:val="Normal2"/>
    <w:next w:val="Normal2"/>
    <w:rsid w:val="00231C01"/>
    <w:pPr>
      <w:keepNext/>
      <w:spacing w:before="120" w:after="600"/>
      <w:ind w:firstLine="340"/>
      <w:jc w:val="center"/>
    </w:pPr>
    <w:rPr>
      <w:b/>
      <w:snapToGrid w:val="0"/>
      <w:sz w:val="32"/>
    </w:rPr>
  </w:style>
  <w:style w:type="paragraph" w:customStyle="1" w:styleId="pchartsubheadcmt">
    <w:name w:val="pchart_subheadcmt"/>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bulletcmt">
    <w:name w:val="pbulletcmt"/>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2">
    <w:name w:val="Таблица-сетка 32"/>
    <w:basedOn w:val="14"/>
    <w:next w:val="a1"/>
    <w:uiPriority w:val="39"/>
    <w:unhideWhenUsed/>
    <w:qFormat/>
    <w:rsid w:val="00231C01"/>
    <w:pPr>
      <w:keepLines/>
      <w:spacing w:after="0" w:line="259" w:lineRule="auto"/>
      <w:jc w:val="left"/>
      <w:outlineLvl w:val="9"/>
    </w:pPr>
    <w:rPr>
      <w:rFonts w:ascii="Calibri Light" w:hAnsi="Calibri Light"/>
      <w:b w:val="0"/>
      <w:bCs w:val="0"/>
      <w:color w:val="2E74B5"/>
      <w:kern w:val="0"/>
      <w:sz w:val="32"/>
      <w:lang w:val="ru-RU"/>
    </w:rPr>
  </w:style>
  <w:style w:type="paragraph" w:customStyle="1" w:styleId="-311">
    <w:name w:val="Светлая сетка - Акцент 31"/>
    <w:basedOn w:val="a1"/>
    <w:link w:val="-33"/>
    <w:uiPriority w:val="34"/>
    <w:qFormat/>
    <w:rsid w:val="00231C01"/>
    <w:pPr>
      <w:spacing w:after="0" w:line="240" w:lineRule="auto"/>
      <w:ind w:left="720"/>
      <w:contextualSpacing/>
    </w:pPr>
    <w:rPr>
      <w:rFonts w:ascii="Times New Roman" w:hAnsi="Times New Roman"/>
      <w:sz w:val="26"/>
      <w:lang w:val="x-none" w:eastAsia="x-none"/>
    </w:rPr>
  </w:style>
  <w:style w:type="character" w:customStyle="1" w:styleId="-33">
    <w:name w:val="Светлая сетка - Акцент 3 Знак"/>
    <w:link w:val="-311"/>
    <w:uiPriority w:val="34"/>
    <w:locked/>
    <w:rsid w:val="00231C01"/>
    <w:rPr>
      <w:rFonts w:ascii="Times New Roman" w:eastAsia="Calibri" w:hAnsi="Times New Roman" w:cs="Times New Roman"/>
      <w:sz w:val="26"/>
      <w:lang w:val="x-none" w:eastAsia="x-none"/>
    </w:rPr>
  </w:style>
  <w:style w:type="paragraph" w:customStyle="1" w:styleId="1-210">
    <w:name w:val="Средняя сетка 1 - Акцент 21"/>
    <w:basedOn w:val="a1"/>
    <w:link w:val="1-2"/>
    <w:uiPriority w:val="34"/>
    <w:qFormat/>
    <w:rsid w:val="00231C01"/>
    <w:pPr>
      <w:spacing w:after="0" w:line="240" w:lineRule="auto"/>
      <w:ind w:left="720"/>
      <w:contextualSpacing/>
    </w:pPr>
    <w:rPr>
      <w:rFonts w:ascii="Times New Roman" w:hAnsi="Times New Roman"/>
      <w:sz w:val="26"/>
      <w:lang w:val="x-none"/>
    </w:rPr>
  </w:style>
  <w:style w:type="character" w:customStyle="1" w:styleId="1-2">
    <w:name w:val="Средняя сетка 1 - Акцент 2 Знак"/>
    <w:link w:val="1-210"/>
    <w:uiPriority w:val="34"/>
    <w:locked/>
    <w:rsid w:val="00231C01"/>
    <w:rPr>
      <w:rFonts w:ascii="Times New Roman" w:eastAsia="Calibri" w:hAnsi="Times New Roman" w:cs="Times New Roman"/>
      <w:sz w:val="26"/>
      <w:lang w:val="x-none"/>
    </w:rPr>
  </w:style>
  <w:style w:type="paragraph" w:customStyle="1" w:styleId="-330">
    <w:name w:val="Таблица-сетка 33"/>
    <w:basedOn w:val="14"/>
    <w:next w:val="a1"/>
    <w:uiPriority w:val="39"/>
    <w:unhideWhenUsed/>
    <w:qFormat/>
    <w:rsid w:val="00231C01"/>
    <w:pPr>
      <w:keepLines/>
      <w:spacing w:after="0" w:line="259" w:lineRule="auto"/>
      <w:jc w:val="left"/>
      <w:outlineLvl w:val="9"/>
    </w:pPr>
    <w:rPr>
      <w:rFonts w:ascii="Calibri Light" w:hAnsi="Calibri Light"/>
      <w:b w:val="0"/>
      <w:bCs w:val="0"/>
      <w:color w:val="2E74B5"/>
      <w:kern w:val="0"/>
      <w:sz w:val="32"/>
      <w:lang w:val="ru-RU"/>
    </w:rPr>
  </w:style>
  <w:style w:type="paragraph" w:customStyle="1" w:styleId="1-11">
    <w:name w:val="Средняя заливка 1 - Акцент 11"/>
    <w:qFormat/>
    <w:rsid w:val="00231C01"/>
    <w:pPr>
      <w:spacing w:after="0" w:line="240" w:lineRule="auto"/>
    </w:pPr>
    <w:rPr>
      <w:rFonts w:ascii="Times New Roman" w:eastAsia="Times New Roman" w:hAnsi="Times New Roman" w:cs="Times New Roman"/>
      <w:sz w:val="20"/>
      <w:szCs w:val="20"/>
      <w:lang w:eastAsia="ru-RU"/>
    </w:rPr>
  </w:style>
  <w:style w:type="paragraph" w:customStyle="1" w:styleId="1ff4">
    <w:name w:val="Обычный 1"/>
    <w:basedOn w:val="a1"/>
    <w:link w:val="1ff5"/>
    <w:rsid w:val="00231C01"/>
    <w:pPr>
      <w:spacing w:before="60" w:after="60" w:line="360" w:lineRule="auto"/>
      <w:ind w:firstLine="709"/>
      <w:jc w:val="both"/>
    </w:pPr>
    <w:rPr>
      <w:rFonts w:ascii="Times New Roman" w:eastAsia="Times New Roman" w:hAnsi="Times New Roman"/>
      <w:sz w:val="24"/>
      <w:szCs w:val="24"/>
      <w:lang w:val="x-none" w:eastAsia="x-none"/>
    </w:rPr>
  </w:style>
  <w:style w:type="character" w:customStyle="1" w:styleId="1ff5">
    <w:name w:val="Обычный 1 Знак"/>
    <w:link w:val="1ff4"/>
    <w:locked/>
    <w:rsid w:val="00231C01"/>
    <w:rPr>
      <w:rFonts w:ascii="Times New Roman" w:eastAsia="Times New Roman" w:hAnsi="Times New Roman" w:cs="Times New Roman"/>
      <w:sz w:val="24"/>
      <w:szCs w:val="24"/>
      <w:lang w:val="x-none" w:eastAsia="x-none"/>
    </w:rPr>
  </w:style>
  <w:style w:type="paragraph" w:customStyle="1" w:styleId="13">
    <w:name w:val="Дефис 1"/>
    <w:basedOn w:val="afff3"/>
    <w:link w:val="1ff6"/>
    <w:rsid w:val="00231C01"/>
    <w:pPr>
      <w:numPr>
        <w:numId w:val="2"/>
      </w:numPr>
      <w:spacing w:line="360" w:lineRule="auto"/>
      <w:jc w:val="both"/>
    </w:pPr>
    <w:rPr>
      <w:rFonts w:ascii="Times New Roman" w:hAnsi="Times New Roman" w:cs="Times New Roman"/>
      <w:sz w:val="24"/>
      <w:szCs w:val="24"/>
      <w:lang w:val="x-none" w:eastAsia="x-none"/>
    </w:rPr>
  </w:style>
  <w:style w:type="character" w:customStyle="1" w:styleId="1ff6">
    <w:name w:val="Дефис 1 Знак"/>
    <w:link w:val="13"/>
    <w:rsid w:val="00231C01"/>
    <w:rPr>
      <w:rFonts w:ascii="Times New Roman" w:eastAsia="Times New Roman" w:hAnsi="Times New Roman" w:cs="Times New Roman"/>
      <w:sz w:val="24"/>
      <w:szCs w:val="24"/>
      <w:lang w:val="x-none" w:eastAsia="x-none"/>
    </w:rPr>
  </w:style>
  <w:style w:type="paragraph" w:customStyle="1" w:styleId="23">
    <w:name w:val="Дефис 2"/>
    <w:basedOn w:val="13"/>
    <w:rsid w:val="00231C01"/>
    <w:pPr>
      <w:numPr>
        <w:ilvl w:val="1"/>
      </w:numPr>
      <w:tabs>
        <w:tab w:val="num" w:pos="360"/>
        <w:tab w:val="num" w:pos="851"/>
      </w:tabs>
      <w:ind w:left="851" w:hanging="851"/>
    </w:pPr>
  </w:style>
  <w:style w:type="paragraph" w:customStyle="1" w:styleId="1ff7">
    <w:name w:val="Список нумерованный 1"/>
    <w:basedOn w:val="1ff4"/>
    <w:rsid w:val="00231C01"/>
    <w:pPr>
      <w:ind w:firstLine="0"/>
    </w:pPr>
  </w:style>
  <w:style w:type="paragraph" w:customStyle="1" w:styleId="afffff3">
    <w:name w:val="Таблица шапка"/>
    <w:basedOn w:val="a1"/>
    <w:next w:val="a1"/>
    <w:link w:val="afffff4"/>
    <w:rsid w:val="00231C01"/>
    <w:pPr>
      <w:keepNext/>
      <w:keepLines/>
      <w:spacing w:before="60" w:after="60" w:line="240" w:lineRule="auto"/>
      <w:jc w:val="center"/>
    </w:pPr>
    <w:rPr>
      <w:rFonts w:ascii="Times New Roman" w:eastAsia="Times New Roman" w:hAnsi="Times New Roman"/>
      <w:b/>
      <w:sz w:val="24"/>
      <w:szCs w:val="24"/>
      <w:lang w:val="x-none" w:eastAsia="x-none"/>
    </w:rPr>
  </w:style>
  <w:style w:type="character" w:customStyle="1" w:styleId="afffff4">
    <w:name w:val="Таблица шапка Знак"/>
    <w:link w:val="afffff3"/>
    <w:rsid w:val="00231C01"/>
    <w:rPr>
      <w:rFonts w:ascii="Times New Roman" w:eastAsia="Times New Roman" w:hAnsi="Times New Roman" w:cs="Times New Roman"/>
      <w:b/>
      <w:sz w:val="24"/>
      <w:szCs w:val="24"/>
      <w:lang w:val="x-none" w:eastAsia="x-none"/>
    </w:rPr>
  </w:style>
  <w:style w:type="paragraph" w:customStyle="1" w:styleId="afffff5">
    <w:name w:val="Таблица текст"/>
    <w:basedOn w:val="a1"/>
    <w:link w:val="afffff6"/>
    <w:rsid w:val="00231C01"/>
    <w:pPr>
      <w:spacing w:before="40" w:after="40" w:line="240" w:lineRule="auto"/>
      <w:ind w:left="57" w:right="57"/>
    </w:pPr>
    <w:rPr>
      <w:rFonts w:ascii="Times New Roman" w:eastAsia="Times New Roman" w:hAnsi="Times New Roman"/>
      <w:sz w:val="24"/>
      <w:szCs w:val="24"/>
      <w:lang w:val="x-none" w:eastAsia="x-none"/>
    </w:rPr>
  </w:style>
  <w:style w:type="character" w:customStyle="1" w:styleId="afffff6">
    <w:name w:val="Таблица текст Знак"/>
    <w:link w:val="afffff5"/>
    <w:rsid w:val="00231C01"/>
    <w:rPr>
      <w:rFonts w:ascii="Times New Roman" w:eastAsia="Times New Roman" w:hAnsi="Times New Roman" w:cs="Times New Roman"/>
      <w:sz w:val="24"/>
      <w:szCs w:val="24"/>
      <w:lang w:val="x-none" w:eastAsia="x-none"/>
    </w:rPr>
  </w:style>
  <w:style w:type="table" w:styleId="-10">
    <w:name w:val="Table Web 1"/>
    <w:basedOn w:val="a3"/>
    <w:rsid w:val="00231C01"/>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1">
    <w:name w:val="Заголовок 1 Приложение"/>
    <w:basedOn w:val="14"/>
    <w:next w:val="a1"/>
    <w:rsid w:val="00231C01"/>
    <w:pPr>
      <w:keepLines/>
      <w:pageBreakBefore/>
      <w:numPr>
        <w:numId w:val="7"/>
      </w:numPr>
      <w:spacing w:after="120"/>
      <w:jc w:val="right"/>
    </w:pPr>
    <w:rPr>
      <w:rFonts w:ascii="Arial" w:hAnsi="Arial"/>
      <w:caps/>
      <w:color w:val="auto"/>
      <w:kern w:val="0"/>
      <w:sz w:val="27"/>
      <w:szCs w:val="24"/>
      <w:lang w:val="ru-RU"/>
    </w:rPr>
  </w:style>
  <w:style w:type="paragraph" w:customStyle="1" w:styleId="21">
    <w:name w:val="Заголовок 2 Приложение"/>
    <w:basedOn w:val="24"/>
    <w:rsid w:val="00231C01"/>
    <w:pPr>
      <w:numPr>
        <w:ilvl w:val="1"/>
        <w:numId w:val="7"/>
      </w:numPr>
      <w:spacing w:after="120"/>
      <w:jc w:val="left"/>
    </w:pPr>
    <w:rPr>
      <w:rFonts w:ascii="Arial" w:hAnsi="Arial" w:cs="Arial CYR"/>
      <w:iCs w:val="0"/>
      <w:smallCaps/>
      <w:color w:val="auto"/>
      <w:spacing w:val="-2"/>
      <w:sz w:val="27"/>
      <w:szCs w:val="24"/>
      <w:lang w:val="ru-RU"/>
    </w:rPr>
  </w:style>
  <w:style w:type="paragraph" w:customStyle="1" w:styleId="a0">
    <w:name w:val="Таблица Приложение"/>
    <w:basedOn w:val="a1"/>
    <w:next w:val="1ff4"/>
    <w:rsid w:val="00231C01"/>
    <w:pPr>
      <w:keepNext/>
      <w:numPr>
        <w:ilvl w:val="2"/>
        <w:numId w:val="7"/>
      </w:numPr>
      <w:tabs>
        <w:tab w:val="clear" w:pos="5395"/>
        <w:tab w:val="num" w:pos="360"/>
        <w:tab w:val="num" w:pos="2160"/>
      </w:tabs>
      <w:spacing w:after="0" w:line="240" w:lineRule="auto"/>
      <w:ind w:left="0" w:firstLine="0"/>
      <w:jc w:val="right"/>
    </w:pPr>
    <w:rPr>
      <w:rFonts w:ascii="Times New Roman" w:eastAsia="Times New Roman" w:hAnsi="Times New Roman"/>
      <w:b/>
      <w:sz w:val="27"/>
      <w:szCs w:val="27"/>
      <w:lang w:eastAsia="ru-RU"/>
    </w:rPr>
  </w:style>
  <w:style w:type="paragraph" w:customStyle="1" w:styleId="Pa14">
    <w:name w:val="Pa14"/>
    <w:basedOn w:val="a1"/>
    <w:next w:val="a1"/>
    <w:uiPriority w:val="99"/>
    <w:rsid w:val="00231C01"/>
    <w:pPr>
      <w:autoSpaceDE w:val="0"/>
      <w:autoSpaceDN w:val="0"/>
      <w:adjustRightInd w:val="0"/>
      <w:spacing w:after="0" w:line="141" w:lineRule="atLeast"/>
    </w:pPr>
    <w:rPr>
      <w:rFonts w:ascii="Xerox Sans Light" w:hAnsi="Xerox Sans Light"/>
      <w:sz w:val="24"/>
      <w:szCs w:val="24"/>
    </w:rPr>
  </w:style>
  <w:style w:type="paragraph" w:customStyle="1" w:styleId="10">
    <w:name w:val="_Маркированный список уровня 1"/>
    <w:basedOn w:val="a1"/>
    <w:link w:val="1ff8"/>
    <w:autoRedefine/>
    <w:qFormat/>
    <w:rsid w:val="00231C01"/>
    <w:pPr>
      <w:widowControl w:val="0"/>
      <w:numPr>
        <w:numId w:val="8"/>
      </w:numPr>
      <w:tabs>
        <w:tab w:val="left" w:pos="1134"/>
      </w:tabs>
      <w:autoSpaceDN w:val="0"/>
      <w:adjustRightInd w:val="0"/>
      <w:spacing w:after="120" w:line="240" w:lineRule="auto"/>
      <w:jc w:val="both"/>
      <w:textAlignment w:val="baseline"/>
    </w:pPr>
    <w:rPr>
      <w:rFonts w:ascii="Times New Roman" w:eastAsia="Times New Roman" w:hAnsi="Times New Roman"/>
      <w:sz w:val="24"/>
      <w:szCs w:val="26"/>
      <w:lang w:val="x-none" w:eastAsia="x-none"/>
    </w:rPr>
  </w:style>
  <w:style w:type="character" w:customStyle="1" w:styleId="1ff8">
    <w:name w:val="_Маркированный список уровня 1 Знак"/>
    <w:link w:val="10"/>
    <w:rsid w:val="00231C01"/>
    <w:rPr>
      <w:rFonts w:ascii="Times New Roman" w:eastAsia="Times New Roman" w:hAnsi="Times New Roman" w:cs="Times New Roman"/>
      <w:sz w:val="24"/>
      <w:szCs w:val="26"/>
      <w:lang w:val="x-none" w:eastAsia="x-none"/>
    </w:rPr>
  </w:style>
  <w:style w:type="paragraph" w:customStyle="1" w:styleId="12">
    <w:name w:val="_Нумерованный 1"/>
    <w:basedOn w:val="a1"/>
    <w:link w:val="11b"/>
    <w:qFormat/>
    <w:rsid w:val="00231C01"/>
    <w:pPr>
      <w:widowControl w:val="0"/>
      <w:numPr>
        <w:numId w:val="9"/>
      </w:numPr>
      <w:autoSpaceDN w:val="0"/>
      <w:adjustRightInd w:val="0"/>
      <w:spacing w:before="240" w:after="120" w:line="240" w:lineRule="auto"/>
      <w:ind w:left="0" w:firstLine="709"/>
      <w:jc w:val="center"/>
      <w:textAlignment w:val="baseline"/>
    </w:pPr>
    <w:rPr>
      <w:rFonts w:ascii="Times New Roman" w:eastAsia="Times New Roman" w:hAnsi="Times New Roman"/>
      <w:bCs/>
      <w:sz w:val="28"/>
      <w:szCs w:val="28"/>
      <w:lang w:val="x-none" w:eastAsia="x-none"/>
    </w:rPr>
  </w:style>
  <w:style w:type="paragraph" w:customStyle="1" w:styleId="22">
    <w:name w:val="_Нумерованный 2"/>
    <w:basedOn w:val="12"/>
    <w:qFormat/>
    <w:rsid w:val="00231C01"/>
    <w:pPr>
      <w:numPr>
        <w:ilvl w:val="1"/>
      </w:numPr>
      <w:tabs>
        <w:tab w:val="clear" w:pos="284"/>
        <w:tab w:val="num" w:pos="709"/>
      </w:tabs>
      <w:spacing w:before="0" w:after="0"/>
      <w:ind w:left="709" w:hanging="709"/>
    </w:pPr>
    <w:rPr>
      <w:b/>
    </w:rPr>
  </w:style>
  <w:style w:type="paragraph" w:customStyle="1" w:styleId="30">
    <w:name w:val="_Нумерованный 3"/>
    <w:basedOn w:val="22"/>
    <w:rsid w:val="00231C01"/>
    <w:pPr>
      <w:numPr>
        <w:ilvl w:val="2"/>
      </w:numPr>
      <w:tabs>
        <w:tab w:val="clear" w:pos="-624"/>
        <w:tab w:val="num" w:pos="360"/>
        <w:tab w:val="num" w:pos="2174"/>
      </w:tabs>
      <w:ind w:left="2174" w:hanging="360"/>
    </w:pPr>
  </w:style>
  <w:style w:type="character" w:customStyle="1" w:styleId="11b">
    <w:name w:val="_Нумерованный 1 Знак1"/>
    <w:link w:val="12"/>
    <w:rsid w:val="00231C01"/>
    <w:rPr>
      <w:rFonts w:ascii="Times New Roman" w:eastAsia="Times New Roman" w:hAnsi="Times New Roman" w:cs="Times New Roman"/>
      <w:bCs/>
      <w:sz w:val="28"/>
      <w:szCs w:val="28"/>
      <w:lang w:val="x-none" w:eastAsia="x-none"/>
    </w:rPr>
  </w:style>
  <w:style w:type="character" w:customStyle="1" w:styleId="afff1">
    <w:name w:val="Название объекта Знак"/>
    <w:link w:val="afff0"/>
    <w:locked/>
    <w:rsid w:val="00231C01"/>
    <w:rPr>
      <w:rFonts w:ascii="Times New Roman" w:eastAsia="Times New Roman" w:hAnsi="Times New Roman" w:cs="Times New Roman"/>
      <w:b/>
      <w:bCs/>
      <w:sz w:val="20"/>
      <w:szCs w:val="20"/>
      <w:lang w:val="x-none" w:eastAsia="x-none"/>
    </w:rPr>
  </w:style>
  <w:style w:type="table" w:customStyle="1" w:styleId="2ff2">
    <w:name w:val="Сетка таблицы2"/>
    <w:basedOn w:val="a3"/>
    <w:next w:val="afd"/>
    <w:uiPriority w:val="59"/>
    <w:rsid w:val="00231C01"/>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paragraph" w:customStyle="1" w:styleId="afffff7">
    <w:name w:val="*Основной текст"/>
    <w:basedOn w:val="a1"/>
    <w:link w:val="afffff8"/>
    <w:qFormat/>
    <w:rsid w:val="00231C01"/>
    <w:pPr>
      <w:spacing w:after="0" w:line="360" w:lineRule="auto"/>
      <w:ind w:firstLine="567"/>
      <w:jc w:val="both"/>
    </w:pPr>
    <w:rPr>
      <w:rFonts w:ascii="Times New Roman" w:eastAsia="Arial Unicode MS" w:hAnsi="Times New Roman"/>
      <w:sz w:val="24"/>
      <w:szCs w:val="24"/>
      <w:lang w:val="x-none" w:bidi="en-US"/>
    </w:rPr>
  </w:style>
  <w:style w:type="character" w:customStyle="1" w:styleId="afffff8">
    <w:name w:val="*Основной текст Знак"/>
    <w:link w:val="afffff7"/>
    <w:rsid w:val="00231C01"/>
    <w:rPr>
      <w:rFonts w:ascii="Times New Roman" w:eastAsia="Arial Unicode MS" w:hAnsi="Times New Roman" w:cs="Times New Roman"/>
      <w:sz w:val="24"/>
      <w:szCs w:val="24"/>
      <w:lang w:val="x-none" w:bidi="en-US"/>
    </w:rPr>
  </w:style>
  <w:style w:type="paragraph" w:customStyle="1" w:styleId="Appendix">
    <w:name w:val="Appendix"/>
    <w:next w:val="a1"/>
    <w:uiPriority w:val="99"/>
    <w:rsid w:val="00231C01"/>
    <w:pPr>
      <w:keepNext/>
      <w:keepLines/>
      <w:pageBreakBefore/>
      <w:numPr>
        <w:numId w:val="10"/>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1"/>
    <w:uiPriority w:val="99"/>
    <w:rsid w:val="00231C01"/>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1"/>
    <w:uiPriority w:val="99"/>
    <w:rsid w:val="00231C01"/>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1"/>
    <w:uiPriority w:val="99"/>
    <w:rsid w:val="00231C01"/>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1"/>
    <w:uiPriority w:val="99"/>
    <w:rsid w:val="00231C01"/>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231C01"/>
    <w:rPr>
      <w:b/>
    </w:rPr>
  </w:style>
  <w:style w:type="paragraph" w:customStyle="1" w:styleId="afffff9">
    <w:name w:val="Простой"/>
    <w:basedOn w:val="a1"/>
    <w:rsid w:val="00231C01"/>
    <w:pPr>
      <w:spacing w:after="240" w:line="240" w:lineRule="auto"/>
    </w:pPr>
    <w:rPr>
      <w:rFonts w:ascii="Arial" w:eastAsia="Times New Roman" w:hAnsi="Arial"/>
      <w:spacing w:val="-5"/>
      <w:sz w:val="20"/>
      <w:szCs w:val="20"/>
      <w:lang w:eastAsia="ru-RU"/>
    </w:rPr>
  </w:style>
  <w:style w:type="paragraph" w:customStyle="1" w:styleId="-1">
    <w:name w:val="- Список1"/>
    <w:basedOn w:val="a1"/>
    <w:link w:val="-11"/>
    <w:uiPriority w:val="99"/>
    <w:qFormat/>
    <w:rsid w:val="00231C01"/>
    <w:pPr>
      <w:numPr>
        <w:numId w:val="11"/>
      </w:numPr>
      <w:spacing w:after="0" w:line="336" w:lineRule="auto"/>
      <w:contextualSpacing/>
      <w:jc w:val="both"/>
    </w:pPr>
    <w:rPr>
      <w:rFonts w:ascii="Times New Roman" w:eastAsia="Times New Roman" w:hAnsi="Times New Roman"/>
      <w:sz w:val="28"/>
      <w:szCs w:val="28"/>
      <w:lang w:val="en-US"/>
    </w:rPr>
  </w:style>
  <w:style w:type="character" w:customStyle="1" w:styleId="-11">
    <w:name w:val="- Список1 Знак"/>
    <w:link w:val="-1"/>
    <w:uiPriority w:val="99"/>
    <w:locked/>
    <w:rsid w:val="00231C01"/>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1"/>
    <w:link w:val="1590"/>
    <w:uiPriority w:val="99"/>
    <w:rsid w:val="00231C01"/>
    <w:pPr>
      <w:spacing w:after="120" w:line="360" w:lineRule="auto"/>
      <w:ind w:firstLine="902"/>
      <w:jc w:val="both"/>
    </w:pPr>
    <w:rPr>
      <w:rFonts w:ascii="Times New Roman" w:eastAsia="Times New Roman" w:hAnsi="Times New Roman"/>
      <w:sz w:val="24"/>
      <w:szCs w:val="20"/>
      <w:lang w:val="en-US" w:eastAsia="x-none"/>
    </w:rPr>
  </w:style>
  <w:style w:type="character" w:customStyle="1" w:styleId="1590">
    <w:name w:val="Стиль По ширине Первая строка:  1.59 см Знак"/>
    <w:link w:val="159"/>
    <w:uiPriority w:val="99"/>
    <w:locked/>
    <w:rsid w:val="00231C01"/>
    <w:rPr>
      <w:rFonts w:ascii="Times New Roman" w:eastAsia="Times New Roman" w:hAnsi="Times New Roman" w:cs="Times New Roman"/>
      <w:sz w:val="24"/>
      <w:szCs w:val="20"/>
      <w:lang w:val="en-US" w:eastAsia="x-none"/>
    </w:rPr>
  </w:style>
  <w:style w:type="character" w:styleId="afffffa">
    <w:name w:val="endnote reference"/>
    <w:rsid w:val="00231C01"/>
    <w:rPr>
      <w:vertAlign w:val="superscript"/>
    </w:rPr>
  </w:style>
  <w:style w:type="paragraph" w:customStyle="1" w:styleId="-34">
    <w:name w:val="Таблица-сетка 34"/>
    <w:basedOn w:val="14"/>
    <w:next w:val="a1"/>
    <w:uiPriority w:val="39"/>
    <w:unhideWhenUsed/>
    <w:qFormat/>
    <w:rsid w:val="00231C01"/>
    <w:pPr>
      <w:keepLines/>
      <w:spacing w:after="0" w:line="259" w:lineRule="auto"/>
      <w:jc w:val="left"/>
      <w:outlineLvl w:val="9"/>
    </w:pPr>
    <w:rPr>
      <w:rFonts w:ascii="Calibri Light" w:hAnsi="Calibri Light"/>
      <w:b w:val="0"/>
      <w:bCs w:val="0"/>
      <w:color w:val="2E74B5"/>
      <w:kern w:val="0"/>
      <w:sz w:val="32"/>
      <w:lang w:val="ru-RU"/>
    </w:rPr>
  </w:style>
  <w:style w:type="paragraph" w:customStyle="1" w:styleId="-110">
    <w:name w:val="Цветной список - Акцент 11"/>
    <w:basedOn w:val="a1"/>
    <w:qFormat/>
    <w:rsid w:val="00231C01"/>
    <w:pPr>
      <w:ind w:left="720"/>
      <w:contextualSpacing/>
    </w:pPr>
    <w:rPr>
      <w:rFonts w:eastAsia="Times New Roman"/>
      <w:lang w:eastAsia="ru-RU"/>
    </w:rPr>
  </w:style>
  <w:style w:type="paragraph" w:customStyle="1" w:styleId="1ff9">
    <w:name w:val="Подзаголовок1"/>
    <w:rsid w:val="00231C01"/>
    <w:pPr>
      <w:spacing w:after="0" w:line="240" w:lineRule="auto"/>
      <w:jc w:val="center"/>
    </w:pPr>
    <w:rPr>
      <w:rFonts w:ascii="Times New Roman" w:eastAsia="ヒラギノ角ゴ Pro W3" w:hAnsi="Times New Roman" w:cs="Times New Roman"/>
      <w:color w:val="000000"/>
      <w:sz w:val="32"/>
      <w:szCs w:val="20"/>
      <w:lang w:eastAsia="ru-RU"/>
    </w:rPr>
  </w:style>
  <w:style w:type="character" w:customStyle="1" w:styleId="paragraph">
    <w:name w:val="paragraph Знак"/>
    <w:link w:val="afffffb"/>
    <w:locked/>
    <w:rsid w:val="00231C01"/>
  </w:style>
  <w:style w:type="paragraph" w:customStyle="1" w:styleId="afffffb">
    <w:name w:val="Параграф"/>
    <w:basedOn w:val="a1"/>
    <w:link w:val="paragraph"/>
    <w:qFormat/>
    <w:rsid w:val="00231C01"/>
    <w:pPr>
      <w:tabs>
        <w:tab w:val="left" w:pos="284"/>
      </w:tabs>
      <w:spacing w:before="120" w:after="0" w:line="240" w:lineRule="auto"/>
    </w:pPr>
  </w:style>
  <w:style w:type="numbering" w:customStyle="1" w:styleId="3f8">
    <w:name w:val="Нет списка3"/>
    <w:next w:val="a4"/>
    <w:uiPriority w:val="99"/>
    <w:semiHidden/>
    <w:unhideWhenUsed/>
    <w:rsid w:val="00231C01"/>
  </w:style>
  <w:style w:type="paragraph" w:customStyle="1" w:styleId="3f9">
    <w:name w:val="3 уровень"/>
    <w:basedOn w:val="71"/>
    <w:link w:val="3fa"/>
    <w:qFormat/>
    <w:rsid w:val="00231C01"/>
    <w:pPr>
      <w:shd w:val="clear" w:color="auto" w:fill="auto"/>
      <w:tabs>
        <w:tab w:val="left" w:pos="796"/>
        <w:tab w:val="left" w:pos="1276"/>
      </w:tabs>
      <w:spacing w:before="0" w:line="288" w:lineRule="auto"/>
      <w:jc w:val="both"/>
    </w:pPr>
    <w:rPr>
      <w:sz w:val="24"/>
      <w:szCs w:val="28"/>
    </w:rPr>
  </w:style>
  <w:style w:type="character" w:customStyle="1" w:styleId="3fa">
    <w:name w:val="3 уровень Знак"/>
    <w:basedOn w:val="a9"/>
    <w:link w:val="3f9"/>
    <w:rsid w:val="00231C01"/>
    <w:rPr>
      <w:rFonts w:ascii="Times New Roman" w:hAnsi="Times New Roman" w:cs="Times New Roman"/>
      <w:sz w:val="24"/>
      <w:szCs w:val="28"/>
      <w:shd w:val="clear" w:color="auto" w:fill="FFFFFF"/>
    </w:rPr>
  </w:style>
  <w:style w:type="paragraph" w:customStyle="1" w:styleId="223">
    <w:name w:val="223 Положение"/>
    <w:basedOn w:val="affd"/>
    <w:qFormat/>
    <w:rsid w:val="00231C01"/>
    <w:pPr>
      <w:numPr>
        <w:numId w:val="12"/>
      </w:numPr>
      <w:spacing w:after="240"/>
      <w:jc w:val="center"/>
      <w:outlineLvl w:val="0"/>
    </w:pPr>
    <w:rPr>
      <w:rFonts w:ascii="Times New Roman" w:eastAsiaTheme="minorHAnsi" w:hAnsi="Times New Roman"/>
      <w:sz w:val="28"/>
      <w:szCs w:val="28"/>
      <w:lang w:eastAsia="en-US"/>
    </w:rPr>
  </w:style>
  <w:style w:type="paragraph" w:customStyle="1" w:styleId="111">
    <w:name w:val="Стиль111"/>
    <w:basedOn w:val="affd"/>
    <w:link w:val="1112"/>
    <w:qFormat/>
    <w:rsid w:val="00231C01"/>
    <w:pPr>
      <w:numPr>
        <w:ilvl w:val="1"/>
        <w:numId w:val="12"/>
      </w:numPr>
      <w:ind w:left="0" w:firstLine="709"/>
      <w:jc w:val="both"/>
    </w:pPr>
    <w:rPr>
      <w:rFonts w:ascii="Times New Roman" w:hAnsi="Times New Roman"/>
      <w:color w:val="000000" w:themeColor="text1"/>
      <w:sz w:val="28"/>
      <w:szCs w:val="28"/>
      <w:u w:val="single"/>
    </w:rPr>
  </w:style>
  <w:style w:type="numbering" w:customStyle="1" w:styleId="4f">
    <w:name w:val="Нет списка4"/>
    <w:next w:val="a4"/>
    <w:uiPriority w:val="99"/>
    <w:semiHidden/>
    <w:unhideWhenUsed/>
    <w:rsid w:val="00231C01"/>
  </w:style>
  <w:style w:type="numbering" w:customStyle="1" w:styleId="11c">
    <w:name w:val="Нет списка11"/>
    <w:next w:val="a4"/>
    <w:semiHidden/>
    <w:unhideWhenUsed/>
    <w:rsid w:val="00231C01"/>
  </w:style>
  <w:style w:type="numbering" w:customStyle="1" w:styleId="217">
    <w:name w:val="Нет списка21"/>
    <w:next w:val="a4"/>
    <w:uiPriority w:val="99"/>
    <w:semiHidden/>
    <w:rsid w:val="00231C01"/>
  </w:style>
  <w:style w:type="table" w:customStyle="1" w:styleId="3fb">
    <w:name w:val="Сетка таблицы3"/>
    <w:basedOn w:val="a3"/>
    <w:next w:val="afd"/>
    <w:uiPriority w:val="39"/>
    <w:locked/>
    <w:rsid w:val="00231C0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d">
    <w:name w:val="Сетка таблицы11"/>
    <w:basedOn w:val="a3"/>
    <w:next w:val="afd"/>
    <w:uiPriority w:val="59"/>
    <w:rsid w:val="00231C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
    <w:basedOn w:val="a3"/>
    <w:next w:val="-10"/>
    <w:rsid w:val="00231C01"/>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3"/>
    <w:next w:val="afd"/>
    <w:uiPriority w:val="59"/>
    <w:rsid w:val="00231C01"/>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4"/>
    <w:uiPriority w:val="99"/>
    <w:semiHidden/>
    <w:unhideWhenUsed/>
    <w:rsid w:val="00231C01"/>
  </w:style>
  <w:style w:type="numbering" w:customStyle="1" w:styleId="5c">
    <w:name w:val="Нет списка5"/>
    <w:next w:val="a4"/>
    <w:uiPriority w:val="99"/>
    <w:semiHidden/>
    <w:unhideWhenUsed/>
    <w:rsid w:val="00231C01"/>
  </w:style>
  <w:style w:type="numbering" w:customStyle="1" w:styleId="121">
    <w:name w:val="Нет списка12"/>
    <w:next w:val="a4"/>
    <w:semiHidden/>
    <w:unhideWhenUsed/>
    <w:rsid w:val="00231C01"/>
  </w:style>
  <w:style w:type="numbering" w:customStyle="1" w:styleId="224">
    <w:name w:val="Нет списка22"/>
    <w:next w:val="a4"/>
    <w:uiPriority w:val="99"/>
    <w:semiHidden/>
    <w:rsid w:val="00231C01"/>
  </w:style>
  <w:style w:type="table" w:customStyle="1" w:styleId="4f0">
    <w:name w:val="Сетка таблицы4"/>
    <w:basedOn w:val="a3"/>
    <w:next w:val="afd"/>
    <w:uiPriority w:val="59"/>
    <w:locked/>
    <w:rsid w:val="00231C0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3"/>
    <w:next w:val="afd"/>
    <w:uiPriority w:val="59"/>
    <w:rsid w:val="00231C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3"/>
    <w:next w:val="-10"/>
    <w:rsid w:val="00231C01"/>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3"/>
    <w:next w:val="afd"/>
    <w:uiPriority w:val="59"/>
    <w:rsid w:val="00231C01"/>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
    <w:name w:val="Нет списка32"/>
    <w:next w:val="a4"/>
    <w:uiPriority w:val="99"/>
    <w:semiHidden/>
    <w:unhideWhenUsed/>
    <w:rsid w:val="00231C01"/>
  </w:style>
  <w:style w:type="paragraph" w:customStyle="1" w:styleId="1">
    <w:name w:val="Нум1"/>
    <w:basedOn w:val="a1"/>
    <w:link w:val="1ffa"/>
    <w:qFormat/>
    <w:rsid w:val="00231C01"/>
    <w:pPr>
      <w:keepNext/>
      <w:keepLines/>
      <w:widowControl w:val="0"/>
      <w:numPr>
        <w:numId w:val="13"/>
      </w:numPr>
      <w:suppressLineNumbers/>
      <w:suppressAutoHyphens/>
      <w:spacing w:before="240" w:after="120" w:line="240" w:lineRule="auto"/>
      <w:jc w:val="center"/>
    </w:pPr>
    <w:rPr>
      <w:rFonts w:ascii="Times New Roman" w:eastAsia="Times New Roman" w:hAnsi="Times New Roman"/>
      <w:sz w:val="28"/>
      <w:szCs w:val="24"/>
      <w:lang w:eastAsia="ru-RU"/>
    </w:rPr>
  </w:style>
  <w:style w:type="character" w:customStyle="1" w:styleId="1ffa">
    <w:name w:val="Нум1 Знак"/>
    <w:basedOn w:val="a2"/>
    <w:link w:val="1"/>
    <w:rsid w:val="00231C01"/>
    <w:rPr>
      <w:rFonts w:ascii="Times New Roman" w:eastAsia="Times New Roman" w:hAnsi="Times New Roman" w:cs="Times New Roman"/>
      <w:sz w:val="28"/>
      <w:szCs w:val="24"/>
      <w:lang w:eastAsia="ru-RU"/>
    </w:rPr>
  </w:style>
  <w:style w:type="paragraph" w:customStyle="1" w:styleId="20">
    <w:name w:val="Нум2"/>
    <w:basedOn w:val="a1"/>
    <w:link w:val="2ff3"/>
    <w:qFormat/>
    <w:rsid w:val="00231C01"/>
    <w:pPr>
      <w:widowControl w:val="0"/>
      <w:numPr>
        <w:ilvl w:val="1"/>
        <w:numId w:val="13"/>
      </w:numPr>
      <w:suppressLineNumbers/>
      <w:suppressAutoHyphens/>
      <w:spacing w:after="0" w:line="240" w:lineRule="auto"/>
      <w:jc w:val="both"/>
    </w:pPr>
    <w:rPr>
      <w:rFonts w:ascii="Times New Roman" w:eastAsia="Times New Roman" w:hAnsi="Times New Roman"/>
      <w:sz w:val="28"/>
      <w:szCs w:val="20"/>
      <w:lang w:eastAsia="ru-RU"/>
    </w:rPr>
  </w:style>
  <w:style w:type="character" w:customStyle="1" w:styleId="2ff3">
    <w:name w:val="Нум2 Знак"/>
    <w:basedOn w:val="a2"/>
    <w:link w:val="20"/>
    <w:rsid w:val="00231C01"/>
    <w:rPr>
      <w:rFonts w:ascii="Times New Roman" w:eastAsia="Times New Roman" w:hAnsi="Times New Roman" w:cs="Times New Roman"/>
      <w:sz w:val="28"/>
      <w:szCs w:val="20"/>
      <w:lang w:eastAsia="ru-RU"/>
    </w:rPr>
  </w:style>
  <w:style w:type="paragraph" w:customStyle="1" w:styleId="3">
    <w:name w:val="Нум3"/>
    <w:basedOn w:val="a1"/>
    <w:link w:val="3fc"/>
    <w:qFormat/>
    <w:rsid w:val="00231C01"/>
    <w:pPr>
      <w:widowControl w:val="0"/>
      <w:numPr>
        <w:ilvl w:val="2"/>
        <w:numId w:val="13"/>
      </w:numPr>
      <w:adjustRightInd w:val="0"/>
      <w:spacing w:after="0" w:line="240" w:lineRule="auto"/>
      <w:jc w:val="both"/>
      <w:textAlignment w:val="baseline"/>
    </w:pPr>
    <w:rPr>
      <w:rFonts w:ascii="Times New Roman" w:eastAsia="Times New Roman" w:hAnsi="Times New Roman"/>
      <w:sz w:val="28"/>
      <w:szCs w:val="20"/>
      <w:lang w:eastAsia="ru-RU"/>
    </w:rPr>
  </w:style>
  <w:style w:type="character" w:customStyle="1" w:styleId="3fc">
    <w:name w:val="Нум3 Знак"/>
    <w:basedOn w:val="a2"/>
    <w:link w:val="3"/>
    <w:rsid w:val="00231C01"/>
    <w:rPr>
      <w:rFonts w:ascii="Times New Roman" w:eastAsia="Times New Roman" w:hAnsi="Times New Roman" w:cs="Times New Roman"/>
      <w:sz w:val="28"/>
      <w:szCs w:val="20"/>
      <w:lang w:eastAsia="ru-RU"/>
    </w:rPr>
  </w:style>
  <w:style w:type="character" w:customStyle="1" w:styleId="1112">
    <w:name w:val="Стиль111 Знак"/>
    <w:basedOn w:val="affe"/>
    <w:link w:val="111"/>
    <w:rsid w:val="00231C01"/>
    <w:rPr>
      <w:rFonts w:ascii="Times New Roman" w:eastAsia="Calibri" w:hAnsi="Times New Roman" w:cs="Times New Roman"/>
      <w:color w:val="000000" w:themeColor="text1"/>
      <w:sz w:val="28"/>
      <w:szCs w:val="28"/>
      <w:u w:val="single"/>
      <w:lang w:eastAsia="ru-RU"/>
    </w:rPr>
  </w:style>
  <w:style w:type="character" w:customStyle="1" w:styleId="Heading2">
    <w:name w:val="Heading #2_"/>
    <w:link w:val="Heading20"/>
    <w:rsid w:val="00231C01"/>
    <w:rPr>
      <w:sz w:val="26"/>
      <w:szCs w:val="26"/>
      <w:shd w:val="clear" w:color="auto" w:fill="FFFFFF"/>
    </w:rPr>
  </w:style>
  <w:style w:type="character" w:customStyle="1" w:styleId="Bodytext2">
    <w:name w:val="Body text (2)_"/>
    <w:link w:val="Bodytext20"/>
    <w:rsid w:val="00231C01"/>
    <w:rPr>
      <w:shd w:val="clear" w:color="auto" w:fill="FFFFFF"/>
    </w:rPr>
  </w:style>
  <w:style w:type="character" w:customStyle="1" w:styleId="Bodytext3">
    <w:name w:val="Body text (3)_"/>
    <w:link w:val="Bodytext30"/>
    <w:rsid w:val="00231C01"/>
    <w:rPr>
      <w:sz w:val="21"/>
      <w:szCs w:val="21"/>
      <w:shd w:val="clear" w:color="auto" w:fill="FFFFFF"/>
    </w:rPr>
  </w:style>
  <w:style w:type="paragraph" w:customStyle="1" w:styleId="Heading20">
    <w:name w:val="Heading #2"/>
    <w:basedOn w:val="a1"/>
    <w:link w:val="Heading2"/>
    <w:rsid w:val="00231C01"/>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231C01"/>
    <w:pPr>
      <w:shd w:val="clear" w:color="auto" w:fill="FFFFFF"/>
      <w:spacing w:before="600" w:after="0" w:line="274" w:lineRule="exact"/>
      <w:ind w:hanging="340"/>
      <w:jc w:val="both"/>
    </w:pPr>
  </w:style>
  <w:style w:type="paragraph" w:customStyle="1" w:styleId="Bodytext30">
    <w:name w:val="Body text (3)"/>
    <w:basedOn w:val="a1"/>
    <w:link w:val="Bodytext3"/>
    <w:rsid w:val="00231C01"/>
    <w:pPr>
      <w:shd w:val="clear" w:color="auto" w:fill="FFFFFF"/>
      <w:spacing w:before="240" w:after="0" w:line="252" w:lineRule="exact"/>
      <w:ind w:firstLine="600"/>
      <w:jc w:val="both"/>
    </w:pPr>
    <w:rPr>
      <w:sz w:val="21"/>
      <w:szCs w:val="21"/>
    </w:rPr>
  </w:style>
  <w:style w:type="character" w:customStyle="1" w:styleId="hilite">
    <w:name w:val="hilite"/>
    <w:rsid w:val="00231C01"/>
  </w:style>
  <w:style w:type="paragraph" w:customStyle="1" w:styleId="Text0">
    <w:name w:val="Text"/>
    <w:basedOn w:val="a1"/>
    <w:rsid w:val="00231C01"/>
    <w:pPr>
      <w:spacing w:after="240" w:line="240" w:lineRule="auto"/>
    </w:pPr>
    <w:rPr>
      <w:rFonts w:ascii="Times New Roman" w:eastAsia="Times New Roman" w:hAnsi="Times New Roman"/>
      <w:sz w:val="24"/>
      <w:szCs w:val="24"/>
      <w:lang w:val="en-US"/>
    </w:rPr>
  </w:style>
  <w:style w:type="character" w:customStyle="1" w:styleId="FontStyle96">
    <w:name w:val="Font Style96"/>
    <w:rsid w:val="00231C01"/>
    <w:rPr>
      <w:rFonts w:ascii="Times New Roman" w:hAnsi="Times New Roman" w:cs="Times New Roman"/>
      <w:sz w:val="24"/>
      <w:szCs w:val="24"/>
    </w:rPr>
  </w:style>
  <w:style w:type="character" w:customStyle="1" w:styleId="afffffc">
    <w:name w:val="Оглавление_"/>
    <w:basedOn w:val="a2"/>
    <w:link w:val="afffffd"/>
    <w:rsid w:val="00231C01"/>
    <w:rPr>
      <w:rFonts w:ascii="Times New Roman" w:eastAsia="Times New Roman" w:hAnsi="Times New Roman" w:cs="Times New Roman"/>
      <w:spacing w:val="-1"/>
      <w:shd w:val="clear" w:color="auto" w:fill="FFFFFF"/>
    </w:rPr>
  </w:style>
  <w:style w:type="paragraph" w:customStyle="1" w:styleId="afffffd">
    <w:name w:val="Оглавление"/>
    <w:basedOn w:val="a1"/>
    <w:link w:val="afffffc"/>
    <w:rsid w:val="00231C01"/>
    <w:pPr>
      <w:widowControl w:val="0"/>
      <w:shd w:val="clear" w:color="auto" w:fill="FFFFFF"/>
      <w:spacing w:before="360" w:after="540" w:line="0" w:lineRule="atLeast"/>
      <w:jc w:val="both"/>
    </w:pPr>
    <w:rPr>
      <w:rFonts w:ascii="Times New Roman" w:eastAsia="Times New Roman" w:hAnsi="Times New Roman"/>
      <w:spacing w:val="-1"/>
    </w:rPr>
  </w:style>
  <w:style w:type="character" w:customStyle="1" w:styleId="4Verdana55pt">
    <w:name w:val="Основной текст (4) + Verdana;5;5 pt"/>
    <w:basedOn w:val="47"/>
    <w:rsid w:val="00231C01"/>
    <w:rPr>
      <w:rFonts w:ascii="Verdana" w:eastAsia="Verdana" w:hAnsi="Verdana" w:cs="Verdana"/>
      <w:color w:val="000000"/>
      <w:w w:val="100"/>
      <w:position w:val="0"/>
      <w:sz w:val="11"/>
      <w:szCs w:val="11"/>
      <w:shd w:val="clear" w:color="auto" w:fill="FFFFFF"/>
    </w:rPr>
  </w:style>
  <w:style w:type="character" w:customStyle="1" w:styleId="0pt">
    <w:name w:val="Основной текст + Курсив;Интервал 0 pt"/>
    <w:basedOn w:val="a9"/>
    <w:rsid w:val="00231C01"/>
    <w:rPr>
      <w:rFonts w:ascii="Times New Roman" w:eastAsia="Times New Roman" w:hAnsi="Times New Roman" w:cs="Times New Roman"/>
      <w:b w:val="0"/>
      <w:bCs w:val="0"/>
      <w:i/>
      <w:iCs/>
      <w:smallCaps w:val="0"/>
      <w:strike w:val="0"/>
      <w:color w:val="000000"/>
      <w:w w:val="100"/>
      <w:position w:val="0"/>
      <w:sz w:val="20"/>
      <w:szCs w:val="20"/>
      <w:u w:val="none"/>
      <w:shd w:val="clear" w:color="auto" w:fill="FFFFFF"/>
      <w:lang w:val="ru-RU"/>
    </w:rPr>
  </w:style>
  <w:style w:type="character" w:customStyle="1" w:styleId="50pt">
    <w:name w:val="Основной текст (5) + Не курсив;Интервал 0 pt"/>
    <w:basedOn w:val="51"/>
    <w:rsid w:val="00231C01"/>
    <w:rPr>
      <w:rFonts w:ascii="Times New Roman" w:eastAsia="Times New Roman" w:hAnsi="Times New Roman" w:cs="Times New Roman"/>
      <w:b w:val="0"/>
      <w:bCs w:val="0"/>
      <w:i/>
      <w:iCs/>
      <w:smallCaps w:val="0"/>
      <w:strike w:val="0"/>
      <w:color w:val="000000"/>
      <w:spacing w:val="-1"/>
      <w:w w:val="100"/>
      <w:position w:val="0"/>
      <w:sz w:val="20"/>
      <w:szCs w:val="20"/>
      <w:u w:val="none"/>
      <w:shd w:val="clear" w:color="auto" w:fill="FFFFFF"/>
      <w:lang w:val="ru-RU"/>
    </w:rPr>
  </w:style>
  <w:style w:type="paragraph" w:styleId="2ff4">
    <w:name w:val="List 2"/>
    <w:basedOn w:val="a1"/>
    <w:rsid w:val="00231C01"/>
    <w:pPr>
      <w:spacing w:after="60" w:line="240" w:lineRule="auto"/>
      <w:ind w:left="566" w:hanging="283"/>
      <w:jc w:val="both"/>
    </w:pPr>
    <w:rPr>
      <w:rFonts w:ascii="Times New Roman" w:eastAsia="Times New Roman" w:hAnsi="Times New Roman"/>
      <w:sz w:val="24"/>
      <w:szCs w:val="24"/>
      <w:lang w:eastAsia="ru-RU"/>
    </w:rPr>
  </w:style>
  <w:style w:type="paragraph" w:customStyle="1" w:styleId="CharChar0">
    <w:name w:val="Char Char"/>
    <w:basedOn w:val="a1"/>
    <w:rsid w:val="00231C01"/>
    <w:pPr>
      <w:spacing w:line="240" w:lineRule="exact"/>
    </w:pPr>
    <w:rPr>
      <w:rFonts w:ascii="Verdana" w:eastAsia="Times New Roman" w:hAnsi="Verdana" w:cs="Verdana"/>
      <w:sz w:val="20"/>
      <w:szCs w:val="20"/>
      <w:lang w:val="en-US"/>
    </w:rPr>
  </w:style>
  <w:style w:type="character" w:customStyle="1" w:styleId="edit1">
    <w:name w:val="edit1"/>
    <w:rsid w:val="00231C01"/>
    <w:rPr>
      <w:sz w:val="14"/>
      <w:szCs w:val="14"/>
    </w:rPr>
  </w:style>
  <w:style w:type="character" w:customStyle="1" w:styleId="normalname1">
    <w:name w:val="normalname1"/>
    <w:rsid w:val="00231C01"/>
    <w:rPr>
      <w:b/>
      <w:bCs/>
      <w:color w:val="auto"/>
      <w:sz w:val="18"/>
      <w:szCs w:val="18"/>
    </w:rPr>
  </w:style>
  <w:style w:type="character" w:customStyle="1" w:styleId="postdetails1">
    <w:name w:val="postdetails1"/>
    <w:rsid w:val="00231C01"/>
    <w:rPr>
      <w:sz w:val="15"/>
      <w:szCs w:val="15"/>
    </w:rPr>
  </w:style>
  <w:style w:type="paragraph" w:customStyle="1" w:styleId="afffffe">
    <w:name w:val="Текст таблицы"/>
    <w:basedOn w:val="a1"/>
    <w:rsid w:val="00231C01"/>
    <w:pPr>
      <w:spacing w:after="0" w:line="240" w:lineRule="auto"/>
      <w:jc w:val="both"/>
    </w:pPr>
    <w:rPr>
      <w:rFonts w:ascii="Arial" w:eastAsia="Times New Roman" w:hAnsi="Arial" w:cs="Arial"/>
      <w:sz w:val="20"/>
      <w:szCs w:val="20"/>
      <w:lang w:eastAsia="ru-RU"/>
    </w:rPr>
  </w:style>
  <w:style w:type="paragraph" w:customStyle="1" w:styleId="consnormal1">
    <w:name w:val="consnormal"/>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8">
    <w:name w:val="Style18"/>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9">
    <w:name w:val="Style19"/>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0">
    <w:name w:val="Style20"/>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1">
    <w:name w:val="Style21"/>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2">
    <w:name w:val="Style22"/>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3">
    <w:name w:val="Style23"/>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5">
    <w:name w:val="Style25"/>
    <w:basedOn w:val="a1"/>
    <w:rsid w:val="00231C01"/>
    <w:pPr>
      <w:widowControl w:val="0"/>
      <w:autoSpaceDE w:val="0"/>
      <w:autoSpaceDN w:val="0"/>
      <w:adjustRightInd w:val="0"/>
      <w:spacing w:after="0" w:line="216" w:lineRule="exact"/>
    </w:pPr>
    <w:rPr>
      <w:rFonts w:ascii="Times New Roman" w:eastAsia="Times New Roman" w:hAnsi="Times New Roman"/>
      <w:sz w:val="24"/>
      <w:szCs w:val="24"/>
      <w:lang w:eastAsia="ru-RU"/>
    </w:rPr>
  </w:style>
  <w:style w:type="paragraph" w:customStyle="1" w:styleId="Style27">
    <w:name w:val="Style27"/>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0">
    <w:name w:val="Style30"/>
    <w:basedOn w:val="a1"/>
    <w:rsid w:val="00231C01"/>
    <w:pPr>
      <w:widowControl w:val="0"/>
      <w:autoSpaceDE w:val="0"/>
      <w:autoSpaceDN w:val="0"/>
      <w:adjustRightInd w:val="0"/>
      <w:spacing w:after="0" w:line="295" w:lineRule="exact"/>
    </w:pPr>
    <w:rPr>
      <w:rFonts w:ascii="Times New Roman" w:eastAsia="Times New Roman" w:hAnsi="Times New Roman"/>
      <w:sz w:val="24"/>
      <w:szCs w:val="24"/>
      <w:lang w:eastAsia="ru-RU"/>
    </w:rPr>
  </w:style>
  <w:style w:type="paragraph" w:customStyle="1" w:styleId="Style31">
    <w:name w:val="Style31"/>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2">
    <w:name w:val="Style32"/>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
    <w:name w:val="Style10"/>
    <w:basedOn w:val="a1"/>
    <w:rsid w:val="00231C01"/>
    <w:pPr>
      <w:widowControl w:val="0"/>
      <w:autoSpaceDE w:val="0"/>
      <w:autoSpaceDN w:val="0"/>
      <w:adjustRightInd w:val="0"/>
      <w:spacing w:after="0" w:line="331" w:lineRule="exact"/>
      <w:jc w:val="both"/>
    </w:pPr>
    <w:rPr>
      <w:rFonts w:ascii="Tahoma" w:eastAsia="Times New Roman" w:hAnsi="Tahoma" w:cs="Tahoma"/>
      <w:sz w:val="24"/>
      <w:szCs w:val="24"/>
      <w:lang w:eastAsia="ru-RU"/>
    </w:rPr>
  </w:style>
  <w:style w:type="paragraph" w:customStyle="1" w:styleId="Style41">
    <w:name w:val="Style41"/>
    <w:basedOn w:val="a1"/>
    <w:rsid w:val="00231C01"/>
    <w:pPr>
      <w:widowControl w:val="0"/>
      <w:autoSpaceDE w:val="0"/>
      <w:autoSpaceDN w:val="0"/>
      <w:adjustRightInd w:val="0"/>
      <w:spacing w:after="0" w:line="282" w:lineRule="exact"/>
      <w:ind w:firstLine="533"/>
      <w:jc w:val="both"/>
    </w:pPr>
    <w:rPr>
      <w:rFonts w:ascii="Tahoma" w:eastAsia="Times New Roman" w:hAnsi="Tahoma" w:cs="Tahoma"/>
      <w:sz w:val="24"/>
      <w:szCs w:val="24"/>
      <w:lang w:eastAsia="ru-RU"/>
    </w:rPr>
  </w:style>
  <w:style w:type="paragraph" w:customStyle="1" w:styleId="Style63">
    <w:name w:val="Style63"/>
    <w:basedOn w:val="a1"/>
    <w:rsid w:val="00231C01"/>
    <w:pPr>
      <w:widowControl w:val="0"/>
      <w:autoSpaceDE w:val="0"/>
      <w:autoSpaceDN w:val="0"/>
      <w:adjustRightInd w:val="0"/>
      <w:spacing w:after="0" w:line="278" w:lineRule="exact"/>
      <w:ind w:firstLine="898"/>
      <w:jc w:val="both"/>
    </w:pPr>
    <w:rPr>
      <w:rFonts w:ascii="Tahoma" w:eastAsia="Times New Roman" w:hAnsi="Tahoma" w:cs="Tahoma"/>
      <w:sz w:val="24"/>
      <w:szCs w:val="24"/>
      <w:lang w:eastAsia="ru-RU"/>
    </w:rPr>
  </w:style>
  <w:style w:type="paragraph" w:customStyle="1" w:styleId="Style81">
    <w:name w:val="Style81"/>
    <w:basedOn w:val="a1"/>
    <w:rsid w:val="00231C01"/>
    <w:pPr>
      <w:widowControl w:val="0"/>
      <w:autoSpaceDE w:val="0"/>
      <w:autoSpaceDN w:val="0"/>
      <w:adjustRightInd w:val="0"/>
      <w:spacing w:after="0" w:line="278" w:lineRule="exact"/>
      <w:ind w:firstLine="557"/>
      <w:jc w:val="both"/>
    </w:pPr>
    <w:rPr>
      <w:rFonts w:ascii="Tahoma" w:eastAsia="Times New Roman" w:hAnsi="Tahoma" w:cs="Tahoma"/>
      <w:sz w:val="24"/>
      <w:szCs w:val="24"/>
      <w:lang w:eastAsia="ru-RU"/>
    </w:rPr>
  </w:style>
  <w:style w:type="character" w:customStyle="1" w:styleId="FontStyle97">
    <w:name w:val="Font Style97"/>
    <w:rsid w:val="00231C01"/>
    <w:rPr>
      <w:rFonts w:ascii="Times New Roman" w:hAnsi="Times New Roman" w:cs="Times New Roman"/>
      <w:b/>
      <w:bCs/>
      <w:sz w:val="24"/>
      <w:szCs w:val="24"/>
    </w:rPr>
  </w:style>
  <w:style w:type="character" w:customStyle="1" w:styleId="FontStyle106">
    <w:name w:val="Font Style106"/>
    <w:rsid w:val="00231C01"/>
    <w:rPr>
      <w:rFonts w:ascii="Times New Roman" w:hAnsi="Times New Roman" w:cs="Times New Roman"/>
      <w:b/>
      <w:bCs/>
      <w:sz w:val="22"/>
      <w:szCs w:val="22"/>
    </w:rPr>
  </w:style>
  <w:style w:type="character" w:customStyle="1" w:styleId="FontStyle100">
    <w:name w:val="Font Style100"/>
    <w:rsid w:val="00231C01"/>
    <w:rPr>
      <w:rFonts w:ascii="Times New Roman" w:hAnsi="Times New Roman" w:cs="Times New Roman"/>
      <w:b/>
      <w:bCs/>
      <w:sz w:val="18"/>
      <w:szCs w:val="18"/>
    </w:rPr>
  </w:style>
  <w:style w:type="paragraph" w:customStyle="1" w:styleId="Style35">
    <w:name w:val="Style35"/>
    <w:basedOn w:val="a1"/>
    <w:rsid w:val="00231C01"/>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Style76">
    <w:name w:val="Style76"/>
    <w:basedOn w:val="a1"/>
    <w:rsid w:val="00231C01"/>
    <w:pPr>
      <w:widowControl w:val="0"/>
      <w:autoSpaceDE w:val="0"/>
      <w:autoSpaceDN w:val="0"/>
      <w:adjustRightInd w:val="0"/>
      <w:spacing w:after="0" w:line="235" w:lineRule="exact"/>
      <w:jc w:val="center"/>
    </w:pPr>
    <w:rPr>
      <w:rFonts w:ascii="Tahoma" w:eastAsia="Times New Roman" w:hAnsi="Tahoma" w:cs="Tahoma"/>
      <w:sz w:val="24"/>
      <w:szCs w:val="24"/>
      <w:lang w:eastAsia="ru-RU"/>
    </w:rPr>
  </w:style>
  <w:style w:type="paragraph" w:customStyle="1" w:styleId="Style15">
    <w:name w:val="Style15"/>
    <w:basedOn w:val="a1"/>
    <w:rsid w:val="00231C01"/>
    <w:pPr>
      <w:widowControl w:val="0"/>
      <w:autoSpaceDE w:val="0"/>
      <w:autoSpaceDN w:val="0"/>
      <w:adjustRightInd w:val="0"/>
      <w:spacing w:after="0" w:line="614" w:lineRule="exact"/>
      <w:jc w:val="both"/>
    </w:pPr>
    <w:rPr>
      <w:rFonts w:ascii="Tahoma" w:eastAsia="Times New Roman" w:hAnsi="Tahoma" w:cs="Tahoma"/>
      <w:sz w:val="24"/>
      <w:szCs w:val="24"/>
      <w:lang w:eastAsia="ru-RU"/>
    </w:rPr>
  </w:style>
  <w:style w:type="paragraph" w:customStyle="1" w:styleId="Style53">
    <w:name w:val="Style53"/>
    <w:basedOn w:val="a1"/>
    <w:rsid w:val="00231C01"/>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Style83">
    <w:name w:val="Style83"/>
    <w:basedOn w:val="a1"/>
    <w:rsid w:val="00231C01"/>
    <w:pPr>
      <w:widowControl w:val="0"/>
      <w:autoSpaceDE w:val="0"/>
      <w:autoSpaceDN w:val="0"/>
      <w:adjustRightInd w:val="0"/>
      <w:spacing w:after="0" w:line="264" w:lineRule="exact"/>
    </w:pPr>
    <w:rPr>
      <w:rFonts w:ascii="Tahoma" w:eastAsia="Times New Roman" w:hAnsi="Tahoma" w:cs="Tahoma"/>
      <w:sz w:val="24"/>
      <w:szCs w:val="24"/>
      <w:lang w:eastAsia="ru-RU"/>
    </w:rPr>
  </w:style>
  <w:style w:type="character" w:customStyle="1" w:styleId="FontStyle109">
    <w:name w:val="Font Style109"/>
    <w:rsid w:val="00231C01"/>
    <w:rPr>
      <w:rFonts w:ascii="Microsoft Sans Serif" w:hAnsi="Microsoft Sans Serif" w:cs="Microsoft Sans Serif"/>
      <w:sz w:val="20"/>
      <w:szCs w:val="20"/>
    </w:rPr>
  </w:style>
  <w:style w:type="paragraph" w:customStyle="1" w:styleId="Style13">
    <w:name w:val="Style13"/>
    <w:basedOn w:val="a1"/>
    <w:rsid w:val="00231C01"/>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Style36">
    <w:name w:val="Style36"/>
    <w:basedOn w:val="a1"/>
    <w:rsid w:val="00231C01"/>
    <w:pPr>
      <w:widowControl w:val="0"/>
      <w:autoSpaceDE w:val="0"/>
      <w:autoSpaceDN w:val="0"/>
      <w:adjustRightInd w:val="0"/>
      <w:spacing w:after="0" w:line="254" w:lineRule="exact"/>
      <w:ind w:firstLine="442"/>
    </w:pPr>
    <w:rPr>
      <w:rFonts w:ascii="Tahoma" w:eastAsia="Times New Roman" w:hAnsi="Tahoma" w:cs="Tahoma"/>
      <w:sz w:val="24"/>
      <w:szCs w:val="24"/>
      <w:lang w:eastAsia="ru-RU"/>
    </w:rPr>
  </w:style>
  <w:style w:type="paragraph" w:customStyle="1" w:styleId="Style50">
    <w:name w:val="Style50"/>
    <w:basedOn w:val="a1"/>
    <w:rsid w:val="00231C01"/>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Style60">
    <w:name w:val="Style60"/>
    <w:basedOn w:val="a1"/>
    <w:rsid w:val="00231C01"/>
    <w:pPr>
      <w:widowControl w:val="0"/>
      <w:autoSpaceDE w:val="0"/>
      <w:autoSpaceDN w:val="0"/>
      <w:adjustRightInd w:val="0"/>
      <w:spacing w:after="0" w:line="576" w:lineRule="exact"/>
      <w:ind w:firstLine="499"/>
    </w:pPr>
    <w:rPr>
      <w:rFonts w:ascii="Tahoma" w:eastAsia="Times New Roman" w:hAnsi="Tahoma" w:cs="Tahoma"/>
      <w:sz w:val="24"/>
      <w:szCs w:val="24"/>
      <w:lang w:eastAsia="ru-RU"/>
    </w:rPr>
  </w:style>
  <w:style w:type="paragraph" w:customStyle="1" w:styleId="Style78">
    <w:name w:val="Style78"/>
    <w:basedOn w:val="a1"/>
    <w:rsid w:val="00231C01"/>
    <w:pPr>
      <w:widowControl w:val="0"/>
      <w:autoSpaceDE w:val="0"/>
      <w:autoSpaceDN w:val="0"/>
      <w:adjustRightInd w:val="0"/>
      <w:spacing w:after="0" w:line="278" w:lineRule="exact"/>
      <w:ind w:firstLine="1344"/>
      <w:jc w:val="both"/>
    </w:pPr>
    <w:rPr>
      <w:rFonts w:ascii="Tahoma" w:eastAsia="Times New Roman" w:hAnsi="Tahoma" w:cs="Tahoma"/>
      <w:sz w:val="24"/>
      <w:szCs w:val="24"/>
      <w:lang w:eastAsia="ru-RU"/>
    </w:rPr>
  </w:style>
  <w:style w:type="paragraph" w:customStyle="1" w:styleId="Style85">
    <w:name w:val="Style85"/>
    <w:basedOn w:val="a1"/>
    <w:rsid w:val="00231C01"/>
    <w:pPr>
      <w:widowControl w:val="0"/>
      <w:autoSpaceDE w:val="0"/>
      <w:autoSpaceDN w:val="0"/>
      <w:adjustRightInd w:val="0"/>
      <w:spacing w:after="0" w:line="269" w:lineRule="exact"/>
      <w:ind w:firstLine="2285"/>
    </w:pPr>
    <w:rPr>
      <w:rFonts w:ascii="Tahoma" w:eastAsia="Times New Roman" w:hAnsi="Tahoma" w:cs="Tahoma"/>
      <w:sz w:val="24"/>
      <w:szCs w:val="24"/>
      <w:lang w:eastAsia="ru-RU"/>
    </w:rPr>
  </w:style>
  <w:style w:type="character" w:customStyle="1" w:styleId="FontStyle110">
    <w:name w:val="Font Style110"/>
    <w:rsid w:val="00231C01"/>
    <w:rPr>
      <w:rFonts w:ascii="Century Schoolbook" w:hAnsi="Century Schoolbook" w:cs="Century Schoolbook"/>
      <w:sz w:val="22"/>
      <w:szCs w:val="22"/>
    </w:rPr>
  </w:style>
  <w:style w:type="character" w:customStyle="1" w:styleId="FontStyle111">
    <w:name w:val="Font Style111"/>
    <w:rsid w:val="00231C01"/>
    <w:rPr>
      <w:rFonts w:ascii="Microsoft Sans Serif" w:hAnsi="Microsoft Sans Serif" w:cs="Microsoft Sans Serif"/>
      <w:sz w:val="22"/>
      <w:szCs w:val="22"/>
    </w:rPr>
  </w:style>
  <w:style w:type="paragraph" w:customStyle="1" w:styleId="Style11">
    <w:name w:val="Style11"/>
    <w:basedOn w:val="a1"/>
    <w:rsid w:val="00231C01"/>
    <w:pPr>
      <w:widowControl w:val="0"/>
      <w:autoSpaceDE w:val="0"/>
      <w:autoSpaceDN w:val="0"/>
      <w:adjustRightInd w:val="0"/>
      <w:spacing w:after="0" w:line="240" w:lineRule="auto"/>
      <w:jc w:val="right"/>
    </w:pPr>
    <w:rPr>
      <w:rFonts w:ascii="Tahoma" w:eastAsia="Times New Roman" w:hAnsi="Tahoma" w:cs="Tahoma"/>
      <w:sz w:val="24"/>
      <w:szCs w:val="24"/>
      <w:lang w:eastAsia="ru-RU"/>
    </w:rPr>
  </w:style>
  <w:style w:type="paragraph" w:customStyle="1" w:styleId="Style43">
    <w:name w:val="Style43"/>
    <w:basedOn w:val="a1"/>
    <w:rsid w:val="00231C01"/>
    <w:pPr>
      <w:widowControl w:val="0"/>
      <w:autoSpaceDE w:val="0"/>
      <w:autoSpaceDN w:val="0"/>
      <w:adjustRightInd w:val="0"/>
      <w:spacing w:after="0" w:line="278" w:lineRule="exact"/>
      <w:ind w:firstLine="1176"/>
      <w:jc w:val="both"/>
    </w:pPr>
    <w:rPr>
      <w:rFonts w:ascii="Tahoma" w:eastAsia="Times New Roman" w:hAnsi="Tahoma" w:cs="Tahoma"/>
      <w:sz w:val="24"/>
      <w:szCs w:val="24"/>
      <w:lang w:eastAsia="ru-RU"/>
    </w:rPr>
  </w:style>
  <w:style w:type="paragraph" w:customStyle="1" w:styleId="Style69">
    <w:name w:val="Style69"/>
    <w:basedOn w:val="a1"/>
    <w:rsid w:val="00231C01"/>
    <w:pPr>
      <w:widowControl w:val="0"/>
      <w:autoSpaceDE w:val="0"/>
      <w:autoSpaceDN w:val="0"/>
      <w:adjustRightInd w:val="0"/>
      <w:spacing w:after="0" w:line="299" w:lineRule="exact"/>
      <w:ind w:firstLine="850"/>
      <w:jc w:val="both"/>
    </w:pPr>
    <w:rPr>
      <w:rFonts w:ascii="Tahoma" w:eastAsia="Times New Roman" w:hAnsi="Tahoma" w:cs="Tahoma"/>
      <w:sz w:val="24"/>
      <w:szCs w:val="24"/>
      <w:lang w:eastAsia="ru-RU"/>
    </w:rPr>
  </w:style>
  <w:style w:type="paragraph" w:customStyle="1" w:styleId="Style71">
    <w:name w:val="Style71"/>
    <w:basedOn w:val="a1"/>
    <w:rsid w:val="00231C01"/>
    <w:pPr>
      <w:widowControl w:val="0"/>
      <w:autoSpaceDE w:val="0"/>
      <w:autoSpaceDN w:val="0"/>
      <w:adjustRightInd w:val="0"/>
      <w:spacing w:after="0" w:line="307" w:lineRule="exact"/>
      <w:ind w:firstLine="1099"/>
      <w:jc w:val="both"/>
    </w:pPr>
    <w:rPr>
      <w:rFonts w:ascii="Tahoma" w:eastAsia="Times New Roman" w:hAnsi="Tahoma" w:cs="Tahoma"/>
      <w:sz w:val="24"/>
      <w:szCs w:val="24"/>
      <w:lang w:eastAsia="ru-RU"/>
    </w:rPr>
  </w:style>
  <w:style w:type="paragraph" w:customStyle="1" w:styleId="Style58">
    <w:name w:val="Style58"/>
    <w:basedOn w:val="a1"/>
    <w:rsid w:val="00231C01"/>
    <w:pPr>
      <w:widowControl w:val="0"/>
      <w:autoSpaceDE w:val="0"/>
      <w:autoSpaceDN w:val="0"/>
      <w:adjustRightInd w:val="0"/>
      <w:spacing w:after="0" w:line="379" w:lineRule="exact"/>
      <w:ind w:firstLine="1502"/>
    </w:pPr>
    <w:rPr>
      <w:rFonts w:ascii="Tahoma" w:eastAsia="Times New Roman" w:hAnsi="Tahoma" w:cs="Tahoma"/>
      <w:sz w:val="24"/>
      <w:szCs w:val="24"/>
      <w:lang w:eastAsia="ru-RU"/>
    </w:rPr>
  </w:style>
  <w:style w:type="character" w:customStyle="1" w:styleId="FontStyle104">
    <w:name w:val="Font Style104"/>
    <w:rsid w:val="00231C01"/>
    <w:rPr>
      <w:rFonts w:ascii="Times New Roman" w:hAnsi="Times New Roman" w:cs="Times New Roman"/>
      <w:b/>
      <w:bCs/>
      <w:sz w:val="16"/>
      <w:szCs w:val="16"/>
    </w:rPr>
  </w:style>
  <w:style w:type="paragraph" w:customStyle="1" w:styleId="Style47">
    <w:name w:val="Style47"/>
    <w:basedOn w:val="a1"/>
    <w:rsid w:val="00231C01"/>
    <w:pPr>
      <w:widowControl w:val="0"/>
      <w:autoSpaceDE w:val="0"/>
      <w:autoSpaceDN w:val="0"/>
      <w:adjustRightInd w:val="0"/>
      <w:spacing w:after="0" w:line="278" w:lineRule="exact"/>
      <w:ind w:firstLine="442"/>
      <w:jc w:val="both"/>
    </w:pPr>
    <w:rPr>
      <w:rFonts w:ascii="Tahoma" w:eastAsia="Times New Roman" w:hAnsi="Tahoma" w:cs="Tahoma"/>
      <w:sz w:val="24"/>
      <w:szCs w:val="24"/>
      <w:lang w:eastAsia="ru-RU"/>
    </w:rPr>
  </w:style>
  <w:style w:type="paragraph" w:customStyle="1" w:styleId="Style38">
    <w:name w:val="Style38"/>
    <w:basedOn w:val="a1"/>
    <w:rsid w:val="00231C01"/>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Style77">
    <w:name w:val="Style77"/>
    <w:basedOn w:val="a1"/>
    <w:rsid w:val="00231C01"/>
    <w:pPr>
      <w:widowControl w:val="0"/>
      <w:autoSpaceDE w:val="0"/>
      <w:autoSpaceDN w:val="0"/>
      <w:adjustRightInd w:val="0"/>
      <w:spacing w:after="0" w:line="240" w:lineRule="auto"/>
    </w:pPr>
    <w:rPr>
      <w:rFonts w:ascii="Tahoma" w:eastAsia="Times New Roman" w:hAnsi="Tahoma" w:cs="Tahoma"/>
      <w:sz w:val="24"/>
      <w:szCs w:val="24"/>
      <w:lang w:eastAsia="ru-RU"/>
    </w:rPr>
  </w:style>
  <w:style w:type="character" w:customStyle="1" w:styleId="FontStyle91">
    <w:name w:val="Font Style91"/>
    <w:rsid w:val="00231C01"/>
    <w:rPr>
      <w:rFonts w:ascii="Georgia" w:hAnsi="Georgia" w:cs="Georgia"/>
      <w:spacing w:val="10"/>
      <w:sz w:val="24"/>
      <w:szCs w:val="24"/>
    </w:rPr>
  </w:style>
  <w:style w:type="character" w:customStyle="1" w:styleId="FontStyle122">
    <w:name w:val="Font Style122"/>
    <w:rsid w:val="00231C01"/>
    <w:rPr>
      <w:rFonts w:ascii="Sylfaen" w:hAnsi="Sylfaen" w:cs="Sylfaen"/>
      <w:b/>
      <w:bCs/>
      <w:sz w:val="24"/>
      <w:szCs w:val="24"/>
    </w:rPr>
  </w:style>
  <w:style w:type="paragraph" w:customStyle="1" w:styleId="Style48">
    <w:name w:val="Style48"/>
    <w:basedOn w:val="a1"/>
    <w:rsid w:val="00231C01"/>
    <w:pPr>
      <w:widowControl w:val="0"/>
      <w:autoSpaceDE w:val="0"/>
      <w:autoSpaceDN w:val="0"/>
      <w:adjustRightInd w:val="0"/>
      <w:spacing w:after="0" w:line="240" w:lineRule="auto"/>
    </w:pPr>
    <w:rPr>
      <w:rFonts w:ascii="Tahoma" w:eastAsia="Times New Roman" w:hAnsi="Tahoma" w:cs="Tahoma"/>
      <w:sz w:val="24"/>
      <w:szCs w:val="24"/>
      <w:lang w:eastAsia="ru-RU"/>
    </w:rPr>
  </w:style>
  <w:style w:type="character" w:customStyle="1" w:styleId="FontStyle123">
    <w:name w:val="Font Style123"/>
    <w:rsid w:val="00231C01"/>
    <w:rPr>
      <w:rFonts w:ascii="Times New Roman" w:hAnsi="Times New Roman" w:cs="Times New Roman"/>
      <w:b/>
      <w:bCs/>
      <w:sz w:val="26"/>
      <w:szCs w:val="26"/>
    </w:rPr>
  </w:style>
  <w:style w:type="paragraph" w:customStyle="1" w:styleId="affffff">
    <w:name w:val="Знак Знак Знак Знак"/>
    <w:basedOn w:val="a1"/>
    <w:rsid w:val="00231C01"/>
    <w:pPr>
      <w:spacing w:before="100" w:beforeAutospacing="1" w:after="100" w:afterAutospacing="1" w:line="240" w:lineRule="auto"/>
    </w:pPr>
    <w:rPr>
      <w:rFonts w:ascii="Tahoma" w:eastAsia="Times New Roman" w:hAnsi="Tahoma" w:cs="Tahoma"/>
      <w:sz w:val="20"/>
      <w:szCs w:val="20"/>
      <w:lang w:val="en-US"/>
    </w:rPr>
  </w:style>
  <w:style w:type="paragraph" w:customStyle="1" w:styleId="affffff0">
    <w:name w:val="текст сноски"/>
    <w:rsid w:val="00231C01"/>
    <w:pPr>
      <w:keepNext/>
      <w:tabs>
        <w:tab w:val="left" w:pos="720"/>
      </w:tabs>
      <w:autoSpaceDE w:val="0"/>
      <w:autoSpaceDN w:val="0"/>
      <w:spacing w:after="0" w:line="240" w:lineRule="auto"/>
      <w:jc w:val="both"/>
    </w:pPr>
    <w:rPr>
      <w:rFonts w:ascii="Times New Roman" w:eastAsia="Times New Roman" w:hAnsi="Times New Roman" w:cs="Times New Roman"/>
      <w:sz w:val="20"/>
      <w:szCs w:val="20"/>
      <w:lang w:eastAsia="ru-RU"/>
    </w:rPr>
  </w:style>
  <w:style w:type="paragraph" w:customStyle="1" w:styleId="Iiiaeuiue">
    <w:name w:val="Ii?iaeuiue"/>
    <w:rsid w:val="00231C01"/>
    <w:pPr>
      <w:autoSpaceDE w:val="0"/>
      <w:autoSpaceDN w:val="0"/>
      <w:spacing w:after="0" w:line="240" w:lineRule="auto"/>
    </w:pPr>
    <w:rPr>
      <w:rFonts w:ascii="Times New Roman CYR" w:eastAsia="Times New Roman" w:hAnsi="Times New Roman CYR" w:cs="Times New Roman CYR"/>
      <w:sz w:val="20"/>
      <w:szCs w:val="20"/>
      <w:lang w:eastAsia="ru-RU"/>
    </w:rPr>
  </w:style>
  <w:style w:type="paragraph" w:customStyle="1" w:styleId="affffff1">
    <w:name w:val="Ненумерованный"/>
    <w:basedOn w:val="a1"/>
    <w:autoRedefine/>
    <w:rsid w:val="00231C01"/>
    <w:pPr>
      <w:tabs>
        <w:tab w:val="left" w:pos="0"/>
      </w:tabs>
      <w:spacing w:after="0" w:line="240" w:lineRule="auto"/>
      <w:ind w:firstLine="709"/>
      <w:jc w:val="both"/>
    </w:pPr>
    <w:rPr>
      <w:rFonts w:ascii="Times New Roman" w:eastAsia="Times New Roman" w:hAnsi="Times New Roman"/>
      <w:sz w:val="24"/>
      <w:szCs w:val="24"/>
      <w:lang w:eastAsia="ru-RU"/>
    </w:rPr>
  </w:style>
  <w:style w:type="paragraph" w:customStyle="1" w:styleId="affffff2">
    <w:name w:val="Ненумерованный абзац Знак Знак Знак"/>
    <w:basedOn w:val="a1"/>
    <w:link w:val="affffff3"/>
    <w:autoRedefine/>
    <w:rsid w:val="00231C01"/>
    <w:pPr>
      <w:spacing w:after="0" w:line="240" w:lineRule="auto"/>
      <w:ind w:firstLine="709"/>
      <w:jc w:val="both"/>
    </w:pPr>
    <w:rPr>
      <w:rFonts w:ascii="Times New Roman" w:eastAsia="Times New Roman" w:hAnsi="Times New Roman"/>
      <w:sz w:val="24"/>
      <w:szCs w:val="24"/>
      <w:lang w:val="x-none" w:eastAsia="x-none"/>
    </w:rPr>
  </w:style>
  <w:style w:type="character" w:customStyle="1" w:styleId="affffff3">
    <w:name w:val="Ненумерованный абзац Знак Знак Знак Знак"/>
    <w:link w:val="affffff2"/>
    <w:locked/>
    <w:rsid w:val="00231C01"/>
    <w:rPr>
      <w:rFonts w:ascii="Times New Roman" w:eastAsia="Times New Roman" w:hAnsi="Times New Roman" w:cs="Times New Roman"/>
      <w:sz w:val="24"/>
      <w:szCs w:val="24"/>
      <w:lang w:val="x-none" w:eastAsia="x-none"/>
    </w:rPr>
  </w:style>
  <w:style w:type="paragraph" w:customStyle="1" w:styleId="affffff4">
    <w:name w:val="Стиль"/>
    <w:uiPriority w:val="99"/>
    <w:rsid w:val="00231C0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D3E14"/>
    <w:rPr>
      <w:rFonts w:ascii="Arial" w:eastAsia="Times New Roman" w:hAnsi="Arial" w:cs="Arial"/>
      <w:sz w:val="20"/>
      <w:szCs w:val="20"/>
      <w:lang w:eastAsia="ru-RU"/>
    </w:rPr>
  </w:style>
  <w:style w:type="character" w:customStyle="1" w:styleId="affffff5">
    <w:name w:val="Цветовое выделение"/>
    <w:rsid w:val="008F1FCC"/>
    <w:rPr>
      <w:b/>
      <w:bCs/>
      <w:color w:val="26282F"/>
      <w:sz w:val="26"/>
      <w:szCs w:val="26"/>
    </w:rPr>
  </w:style>
  <w:style w:type="paragraph" w:customStyle="1" w:styleId="FORMATTEXT">
    <w:name w:val=".FORMATTEXT"/>
    <w:uiPriority w:val="99"/>
    <w:rsid w:val="008F1F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8F1FCC"/>
    <w:pPr>
      <w:widowControl w:val="0"/>
      <w:autoSpaceDE w:val="0"/>
      <w:autoSpaceDN w:val="0"/>
      <w:adjustRightInd w:val="0"/>
      <w:spacing w:after="0" w:line="240" w:lineRule="auto"/>
    </w:pPr>
    <w:rPr>
      <w:rFonts w:ascii="Arial" w:eastAsia="Times New Roman" w:hAnsi="Arial" w:cs="Arial"/>
      <w:color w:val="2B4279"/>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353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1612</Words>
  <Characters>9192</Characters>
  <Application>Microsoft Office Word</Application>
  <DocSecurity>0</DocSecurity>
  <Lines>76</Lines>
  <Paragraphs>21</Paragraphs>
  <ScaleCrop>false</ScaleCrop>
  <Company>pr</Company>
  <LinksUpToDate>false</LinksUpToDate>
  <CharactersWithSpaces>10783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Ахмадиев Илья Александрович</cp:lastModifiedBy>
  <cp:revision>7</cp:revision>
  <dcterms:created xsi:type="dcterms:W3CDTF">2025-12-02T12:01:00Z</dcterms:created>
  <dcterms:modified xsi:type="dcterms:W3CDTF">2026-05-18T07:19:00Z</dcterms:modified>
</cp:coreProperties>
</file>